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E5CC" w14:textId="11A5F0B1" w:rsidR="00897629" w:rsidRPr="000160E0" w:rsidRDefault="00897629" w:rsidP="000160E0">
      <w:pPr>
        <w:spacing w:before="200" w:after="0" w:line="360" w:lineRule="auto"/>
        <w:rPr>
          <w:rFonts w:ascii="Calibri" w:eastAsia="Times New Roman" w:hAnsi="Calibri" w:cstheme="minorHAnsi"/>
          <w:b/>
          <w:iCs/>
          <w:sz w:val="24"/>
          <w:szCs w:val="24"/>
        </w:rPr>
      </w:pPr>
      <w:r w:rsidRPr="000160E0">
        <w:rPr>
          <w:rFonts w:eastAsia="Times New Roman" w:cstheme="minorHAnsi"/>
          <w:b/>
          <w:iCs/>
          <w:sz w:val="24"/>
          <w:szCs w:val="24"/>
          <w:lang w:eastAsia="pl-PL"/>
        </w:rPr>
        <w:t xml:space="preserve">Załącznik Nr </w:t>
      </w:r>
      <w:r w:rsidR="001727DC" w:rsidRPr="000160E0">
        <w:rPr>
          <w:rFonts w:eastAsia="Times New Roman" w:cstheme="minorHAnsi"/>
          <w:b/>
          <w:iCs/>
          <w:sz w:val="24"/>
          <w:szCs w:val="24"/>
          <w:lang w:eastAsia="pl-PL"/>
        </w:rPr>
        <w:t>5</w:t>
      </w:r>
      <w:r w:rsidR="00735151" w:rsidRPr="000160E0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do S</w:t>
      </w:r>
      <w:r w:rsidRPr="000160E0">
        <w:rPr>
          <w:rFonts w:eastAsia="Times New Roman" w:cstheme="minorHAnsi"/>
          <w:b/>
          <w:iCs/>
          <w:sz w:val="24"/>
          <w:szCs w:val="24"/>
          <w:lang w:eastAsia="pl-PL"/>
        </w:rPr>
        <w:t>WZ</w:t>
      </w:r>
    </w:p>
    <w:p w14:paraId="473DAD5C" w14:textId="77777777" w:rsidR="002F280F" w:rsidRPr="000160E0" w:rsidRDefault="002F280F" w:rsidP="000160E0">
      <w:pPr>
        <w:tabs>
          <w:tab w:val="center" w:pos="4536"/>
          <w:tab w:val="right" w:pos="9072"/>
        </w:tabs>
        <w:spacing w:after="0" w:line="360" w:lineRule="auto"/>
        <w:rPr>
          <w:rFonts w:eastAsia="Times New Roman" w:cs="Arial"/>
          <w:bCs/>
          <w:iCs/>
          <w:kern w:val="32"/>
          <w:sz w:val="24"/>
          <w:szCs w:val="24"/>
          <w:lang w:eastAsia="pl-PL"/>
        </w:rPr>
      </w:pPr>
      <w:r w:rsidRPr="000160E0">
        <w:rPr>
          <w:rFonts w:eastAsia="Times New Roman" w:cs="Arial"/>
          <w:iCs/>
          <w:sz w:val="24"/>
          <w:szCs w:val="24"/>
          <w:lang w:eastAsia="pl-PL"/>
        </w:rPr>
        <w:t>Zamawiający:</w:t>
      </w:r>
      <w:r w:rsidRPr="000160E0">
        <w:rPr>
          <w:rFonts w:eastAsia="Times New Roman" w:cs="Arial"/>
          <w:bCs/>
          <w:iCs/>
          <w:kern w:val="32"/>
          <w:sz w:val="24"/>
          <w:szCs w:val="24"/>
          <w:lang w:eastAsia="pl-PL"/>
        </w:rPr>
        <w:t xml:space="preserve"> Politechnika Białostocka, </w:t>
      </w:r>
      <w:r w:rsidRPr="000160E0">
        <w:rPr>
          <w:rFonts w:eastAsia="Times New Roman" w:cs="Arial"/>
          <w:bCs/>
          <w:iCs/>
          <w:kern w:val="32"/>
          <w:sz w:val="24"/>
          <w:szCs w:val="24"/>
          <w:lang w:eastAsia="pl-PL"/>
        </w:rPr>
        <w:br/>
        <w:t>ul. Wiejska 45A, 15-351 Białystok</w:t>
      </w:r>
    </w:p>
    <w:p w14:paraId="24306BC7" w14:textId="3B8D041C" w:rsidR="00897629" w:rsidRPr="000160E0" w:rsidRDefault="00897629" w:rsidP="000160E0">
      <w:pPr>
        <w:spacing w:before="400" w:after="400" w:line="360" w:lineRule="auto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0160E0">
        <w:rPr>
          <w:rFonts w:eastAsia="Times New Roman" w:cstheme="minorHAnsi"/>
          <w:b/>
          <w:iCs/>
          <w:sz w:val="24"/>
          <w:szCs w:val="24"/>
          <w:lang w:eastAsia="pl-PL"/>
        </w:rPr>
        <w:t xml:space="preserve">Klauzula informacyjna z art. 13 RODO </w:t>
      </w:r>
    </w:p>
    <w:p w14:paraId="70A38476" w14:textId="61C62ECC" w:rsidR="0067109C" w:rsidRPr="000160E0" w:rsidRDefault="0067109C" w:rsidP="000160E0">
      <w:pPr>
        <w:spacing w:after="200" w:line="36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sz w:val="24"/>
          <w:szCs w:val="24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Politechnika Białostocka informuje o obowiązujących zasadach związanych z przetwarzaniem danych osobowych:</w:t>
      </w:r>
    </w:p>
    <w:p w14:paraId="25D81461" w14:textId="77777777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Administratorem Pani/Pana danych osobowych jest: </w:t>
      </w:r>
      <w:r w:rsidRPr="000160E0">
        <w:rPr>
          <w:rFonts w:eastAsia="Times New Roman" w:cstheme="minorHAnsi"/>
          <w:b/>
          <w:iCs/>
          <w:kern w:val="2"/>
          <w:sz w:val="24"/>
          <w:szCs w:val="24"/>
          <w:lang w:eastAsia="pl-PL"/>
        </w:rPr>
        <w:t>Politechnika Białostocka, ul. Wiejska 45A, 15-351 Białystok</w:t>
      </w: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, tel. 85 746 9000, https://www.pb.edu.pl.</w:t>
      </w:r>
    </w:p>
    <w:p w14:paraId="6D928116" w14:textId="77777777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Administrator, zgodnie z art. 37 ust. 1 lit. a RODO, powołał Inspektora Ochrony Danych, z którym w sprawach związanych z przetwarzaniem danych osobowych mogą się Państwo kontaktować za pomocą poczty elektronicznej pod adresem: iod@pb.edu.pl;</w:t>
      </w:r>
    </w:p>
    <w:p w14:paraId="286F1D82" w14:textId="77777777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b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Pani/Pana dane osobowe przetwarzane będą w celu:</w:t>
      </w:r>
    </w:p>
    <w:p w14:paraId="7F3B0DBC" w14:textId="716DD537" w:rsidR="001F600D" w:rsidRPr="000160E0" w:rsidRDefault="0067109C" w:rsidP="000160E0">
      <w:pPr>
        <w:numPr>
          <w:ilvl w:val="0"/>
          <w:numId w:val="22"/>
        </w:numPr>
        <w:spacing w:line="360" w:lineRule="auto"/>
        <w:ind w:left="709" w:hanging="283"/>
        <w:contextualSpacing/>
        <w:rPr>
          <w:rFonts w:ascii="Calibri" w:hAnsi="Calibri" w:cs="Calibri"/>
          <w:b/>
          <w:bCs/>
          <w:iCs/>
          <w:color w:val="000000" w:themeColor="text1"/>
          <w:sz w:val="24"/>
          <w:szCs w:val="24"/>
        </w:rPr>
      </w:pPr>
      <w:r w:rsidRPr="000160E0">
        <w:rPr>
          <w:rFonts w:eastAsia="Times New Roman" w:cstheme="minorHAnsi"/>
          <w:iCs/>
          <w:sz w:val="24"/>
          <w:szCs w:val="24"/>
          <w:lang w:eastAsia="pl-PL"/>
        </w:rPr>
        <w:t>związanym z postępowaniem o udzielenie</w:t>
      </w:r>
      <w:r w:rsidRPr="000160E0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</w:t>
      </w:r>
      <w:r w:rsidRPr="000160E0">
        <w:rPr>
          <w:rFonts w:eastAsia="Times New Roman" w:cstheme="minorHAnsi"/>
          <w:iCs/>
          <w:sz w:val="24"/>
          <w:szCs w:val="24"/>
          <w:lang w:eastAsia="pl-PL"/>
        </w:rPr>
        <w:t xml:space="preserve">zamówienia publicznego pn.: </w:t>
      </w:r>
      <w:bookmarkStart w:id="0" w:name="_Hlk198883557"/>
      <w:r w:rsidR="00691AF4" w:rsidRPr="000160E0">
        <w:rPr>
          <w:rFonts w:ascii="Calibri" w:hAnsi="Calibri" w:cs="Calibri"/>
          <w:b/>
          <w:bCs/>
          <w:iCs/>
          <w:color w:val="000000" w:themeColor="text1"/>
          <w:sz w:val="24"/>
          <w:szCs w:val="24"/>
        </w:rPr>
        <w:t>Zakup wraz z dostawą zestawu dydaktycznego do biogazu</w:t>
      </w:r>
      <w:r w:rsidR="001F600D" w:rsidRPr="000160E0">
        <w:rPr>
          <w:rFonts w:ascii="Calibri" w:hAnsi="Calibri" w:cs="Calibri"/>
          <w:b/>
          <w:bCs/>
          <w:iCs/>
          <w:color w:val="000000" w:themeColor="text1"/>
          <w:sz w:val="24"/>
          <w:szCs w:val="24"/>
        </w:rPr>
        <w:t xml:space="preserve"> </w:t>
      </w:r>
      <w:bookmarkEnd w:id="0"/>
      <w:r w:rsidR="001F600D" w:rsidRPr="000160E0">
        <w:rPr>
          <w:rFonts w:ascii="Calibri" w:hAnsi="Calibri" w:cs="Calibri"/>
          <w:b/>
          <w:bCs/>
          <w:iCs/>
          <w:color w:val="000000" w:themeColor="text1"/>
          <w:sz w:val="24"/>
          <w:szCs w:val="24"/>
        </w:rPr>
        <w:t>w ramach projektu „PB 5.0 – dostosowanie oferty dydaktycznej Politechniki Białostockiej do potrzeb nowoczesnej gospodarki oraz zielonej i cyfrowej transformacji” (nr umowy FERS.01.05-IP.08-0327/23-00 z dnia 14.06.2024 r.) jest realizowany w ramach programu Fundusze Europejskie dla Rozwoju Społecznego 2021-2027 współfinansowanego ze środków Europejskiego Funduszu Społecznego Plus”</w:t>
      </w:r>
    </w:p>
    <w:p w14:paraId="3083A3D6" w14:textId="675F07ED" w:rsidR="0067109C" w:rsidRPr="000160E0" w:rsidRDefault="0067109C" w:rsidP="000160E0">
      <w:pPr>
        <w:numPr>
          <w:ilvl w:val="0"/>
          <w:numId w:val="22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archiwizacji</w:t>
      </w:r>
      <w:r w:rsidRPr="000160E0">
        <w:rPr>
          <w:rFonts w:eastAsia="Lucida Sans Unicode" w:cstheme="minorHAnsi"/>
          <w:iCs/>
          <w:kern w:val="2"/>
          <w:sz w:val="24"/>
          <w:szCs w:val="24"/>
          <w:lang w:eastAsia="pl-PL"/>
        </w:rPr>
        <w:t xml:space="preserve"> na podstawie obowiązujących aktów prawnych regulujących te kwestie - art. 6 ust. 1 lit. c RODO; </w:t>
      </w:r>
    </w:p>
    <w:p w14:paraId="45312128" w14:textId="77777777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Odbiorcami Pani/Pana danych osobowych będą osoby lub podmioty, którym udostępniona zostanie dokumentacja postępowania w oparciu o art. 18 oraz art. 74 ustawy Pzp oraz innym uprawnionym podmiotom na podstawie przepisów prawa;</w:t>
      </w:r>
    </w:p>
    <w:p w14:paraId="08D1E243" w14:textId="78FC893E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lastRenderedPageBreak/>
        <w:t xml:space="preserve">Pani/Pana dane osobowe będą przechowywane przez okres niezbędny do realizacji w/w celów, w szczególności zgodnie z ustawą Pzp, ustawą o państwowym zasobie archiwalnym i archiwach oraz wewnętrznymi aktami prawnymi obowiązującymi w Politechnice Białostockiej </w:t>
      </w:r>
    </w:p>
    <w:p w14:paraId="76E1D8F0" w14:textId="0B2A11AD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b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514C5CA8" w14:textId="43BFF5D3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Calibri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Pani/Pana dane osobowe nie będą wykorzystywane do zautomatyzowanego podejmowania decyzji ani profilowania, o którym mowa w art. 22 RODO;</w:t>
      </w:r>
    </w:p>
    <w:p w14:paraId="798B8167" w14:textId="36467A9E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Lucida Sans Unicode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Pani/Pana dane </w:t>
      </w:r>
      <w:r w:rsidRPr="000160E0">
        <w:rPr>
          <w:rFonts w:eastAsia="Lucida Sans Unicode" w:cstheme="minorHAnsi"/>
          <w:iCs/>
          <w:kern w:val="2"/>
          <w:sz w:val="24"/>
          <w:szCs w:val="24"/>
          <w:lang w:eastAsia="pl-PL"/>
        </w:rPr>
        <w:t>osobowe</w:t>
      </w: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 zostaną </w:t>
      </w:r>
      <w:r w:rsidRPr="000160E0">
        <w:rPr>
          <w:rFonts w:eastAsia="Lucida Sans Unicode" w:cstheme="minorHAnsi"/>
          <w:iCs/>
          <w:kern w:val="2"/>
          <w:sz w:val="24"/>
          <w:szCs w:val="24"/>
          <w:lang w:eastAsia="pl-PL"/>
        </w:rPr>
        <w:t xml:space="preserve">przekazane poza teren Polski, tylko w sytuacji, gdy taki obowiązek wynikać będzie z przepisów prawa; </w:t>
      </w:r>
    </w:p>
    <w:p w14:paraId="77F04D97" w14:textId="77777777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Przysługuje Pani/Panu prawo do:</w:t>
      </w:r>
    </w:p>
    <w:p w14:paraId="58DD9FC0" w14:textId="77777777" w:rsidR="0067109C" w:rsidRPr="000160E0" w:rsidRDefault="0067109C" w:rsidP="000160E0">
      <w:pPr>
        <w:numPr>
          <w:ilvl w:val="0"/>
          <w:numId w:val="23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na podstawie art. 15 RODO prawo dostępu do danych osobowych Pani/Pana dotyczących;</w:t>
      </w:r>
    </w:p>
    <w:p w14:paraId="4946795E" w14:textId="77777777" w:rsidR="0067109C" w:rsidRPr="000160E0" w:rsidRDefault="0067109C" w:rsidP="000160E0">
      <w:pPr>
        <w:numPr>
          <w:ilvl w:val="0"/>
          <w:numId w:val="23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na podstawie art. 16 RODO prawo do sprostowania Pani/Pana danych osobowych </w:t>
      </w:r>
      <w:r w:rsidRPr="000160E0">
        <w:rPr>
          <w:rFonts w:eastAsia="Times New Roman" w:cstheme="minorHAnsi"/>
          <w:b/>
          <w:iCs/>
          <w:kern w:val="2"/>
          <w:sz w:val="24"/>
          <w:szCs w:val="24"/>
          <w:vertAlign w:val="superscript"/>
          <w:lang w:eastAsia="pl-PL"/>
        </w:rPr>
        <w:t>1)</w:t>
      </w: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;</w:t>
      </w:r>
    </w:p>
    <w:p w14:paraId="2FAAE537" w14:textId="48DAC681" w:rsidR="0067109C" w:rsidRPr="000160E0" w:rsidRDefault="0067109C" w:rsidP="000160E0">
      <w:pPr>
        <w:numPr>
          <w:ilvl w:val="0"/>
          <w:numId w:val="23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Pr="000160E0">
        <w:rPr>
          <w:rFonts w:eastAsia="Times New Roman" w:cstheme="minorHAnsi"/>
          <w:b/>
          <w:iCs/>
          <w:kern w:val="2"/>
          <w:sz w:val="24"/>
          <w:szCs w:val="24"/>
          <w:vertAlign w:val="superscript"/>
          <w:lang w:eastAsia="pl-PL"/>
        </w:rPr>
        <w:t>2)</w:t>
      </w: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;  </w:t>
      </w:r>
    </w:p>
    <w:p w14:paraId="4A282F32" w14:textId="77777777" w:rsidR="0067109C" w:rsidRPr="000160E0" w:rsidRDefault="0067109C" w:rsidP="000160E0">
      <w:pPr>
        <w:numPr>
          <w:ilvl w:val="0"/>
          <w:numId w:val="23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2A75E32" w14:textId="77777777" w:rsidR="0067109C" w:rsidRPr="000160E0" w:rsidRDefault="0067109C" w:rsidP="000160E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nie przysługuje Pani/Panu: </w:t>
      </w:r>
    </w:p>
    <w:p w14:paraId="69D54D26" w14:textId="77777777" w:rsidR="0067109C" w:rsidRPr="000160E0" w:rsidRDefault="0067109C" w:rsidP="000160E0">
      <w:pPr>
        <w:numPr>
          <w:ilvl w:val="0"/>
          <w:numId w:val="24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w związku z art. 17 ust. 3 lit. b, d lub e RODO prawo do usunięcia danych osobowych;</w:t>
      </w:r>
    </w:p>
    <w:p w14:paraId="36FD925C" w14:textId="77777777" w:rsidR="0067109C" w:rsidRPr="000160E0" w:rsidRDefault="0067109C" w:rsidP="000160E0">
      <w:pPr>
        <w:numPr>
          <w:ilvl w:val="0"/>
          <w:numId w:val="24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prawo do przenoszenia danych osobowych, o którym mowa w art. 20 RODO;</w:t>
      </w:r>
    </w:p>
    <w:p w14:paraId="38E49EF3" w14:textId="77777777" w:rsidR="0067109C" w:rsidRPr="000160E0" w:rsidRDefault="0067109C" w:rsidP="000160E0">
      <w:pPr>
        <w:numPr>
          <w:ilvl w:val="0"/>
          <w:numId w:val="24"/>
        </w:numPr>
        <w:spacing w:after="0" w:line="360" w:lineRule="auto"/>
        <w:ind w:left="709" w:hanging="283"/>
        <w:contextualSpacing/>
        <w:rPr>
          <w:rFonts w:eastAsia="Times New Roman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5B2ADB7" w14:textId="0BFE2B2B" w:rsidR="0067109C" w:rsidRPr="000160E0" w:rsidRDefault="0067109C" w:rsidP="000160E0">
      <w:pPr>
        <w:spacing w:after="200" w:line="36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0160E0">
        <w:rPr>
          <w:rFonts w:eastAsia="Times New Roman" w:cstheme="minorHAnsi"/>
          <w:iCs/>
          <w:sz w:val="24"/>
          <w:szCs w:val="24"/>
          <w:lang w:eastAsia="pl-PL"/>
        </w:rPr>
        <w:t xml:space="preserve">Jednocześnie Politechnika Białostocka informuje, iż Wykonawca ubiegając się o udzielenie zamówienia publicznego jest zobowiązany do wypełnienia wszystkich obowiązków formalno-prawnych związanych z udziałem w postępowaniu. Do obowiązków tych nalezą m.in. obowiązki wynikające z RODO, w szczególności obowiązek informacyjny przewidziany w art. </w:t>
      </w:r>
      <w:r w:rsidRPr="000160E0">
        <w:rPr>
          <w:rFonts w:eastAsia="Times New Roman" w:cstheme="minorHAnsi"/>
          <w:iCs/>
          <w:sz w:val="24"/>
          <w:szCs w:val="24"/>
          <w:lang w:eastAsia="pl-PL"/>
        </w:rPr>
        <w:lastRenderedPageBreak/>
        <w:t>13 RODO względem osób fizycznych, których dane osobowe dotyczą i od których dane te Wykonawca bezpośrednio pozyskał (chyba, że dysponuje już tymi informacjami (art. 13 ust. 4 RODO). Ponadto Wykonawca  winien w imieniu i na rzecz Administratora wypełnić obowiązek informacyjny wynikający z art. 14 RODO względem osób fizycznych, których dane przekazuje Zamawiającemu (administratorowi danych osobowych) i których dane pośrednio pozyskał, chyba że ma zastosowanie co najmniej jedno z włączeń o których mowa w art. 14 ust.5 RODO.</w:t>
      </w:r>
    </w:p>
    <w:p w14:paraId="164A1F2F" w14:textId="67F4E0F4" w:rsidR="0067109C" w:rsidRPr="000160E0" w:rsidRDefault="0067109C" w:rsidP="000160E0">
      <w:pPr>
        <w:numPr>
          <w:ilvl w:val="0"/>
          <w:numId w:val="25"/>
        </w:numPr>
        <w:spacing w:after="0" w:line="360" w:lineRule="auto"/>
        <w:ind w:left="284" w:hanging="284"/>
        <w:contextualSpacing/>
        <w:rPr>
          <w:rFonts w:eastAsia="Lucida Sans Unicode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Lucida Sans Unicode" w:cstheme="minorHAnsi"/>
          <w:iCs/>
          <w:kern w:val="2"/>
          <w:sz w:val="24"/>
          <w:szCs w:val="24"/>
          <w:lang w:eastAsia="pl-PL"/>
        </w:rPr>
        <w:t xml:space="preserve">Wyjaśnienie: </w:t>
      </w: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 xml:space="preserve">skorzystanie z prawa do sprostowania nie może skutkować zmianą </w:t>
      </w:r>
      <w:r w:rsidRPr="000160E0">
        <w:rPr>
          <w:rFonts w:eastAsia="Lucida Sans Unicode" w:cstheme="minorHAnsi"/>
          <w:iCs/>
          <w:kern w:val="2"/>
          <w:sz w:val="24"/>
          <w:szCs w:val="24"/>
          <w:lang w:eastAsia="pl-PL"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349B07EB" w14:textId="77777777" w:rsidR="0067109C" w:rsidRPr="000160E0" w:rsidRDefault="0067109C" w:rsidP="000160E0">
      <w:pPr>
        <w:numPr>
          <w:ilvl w:val="0"/>
          <w:numId w:val="25"/>
        </w:numPr>
        <w:spacing w:after="0" w:line="360" w:lineRule="auto"/>
        <w:ind w:left="284" w:hanging="284"/>
        <w:contextualSpacing/>
        <w:rPr>
          <w:rFonts w:eastAsia="Lucida Sans Unicode" w:cstheme="minorHAnsi"/>
          <w:iCs/>
          <w:kern w:val="2"/>
          <w:sz w:val="24"/>
          <w:szCs w:val="24"/>
          <w:lang w:eastAsia="pl-PL"/>
        </w:rPr>
      </w:pPr>
      <w:r w:rsidRPr="000160E0">
        <w:rPr>
          <w:rFonts w:eastAsia="Lucida Sans Unicode" w:cstheme="minorHAnsi"/>
          <w:iCs/>
          <w:kern w:val="2"/>
          <w:sz w:val="24"/>
          <w:szCs w:val="24"/>
          <w:lang w:eastAsia="pl-PL"/>
        </w:rPr>
        <w:t xml:space="preserve">Wyjaśnienie: prawo do ograniczenia przetwarzania nie ma zastosowania w odniesieniu do </w:t>
      </w:r>
      <w:r w:rsidRPr="000160E0">
        <w:rPr>
          <w:rFonts w:eastAsia="Times New Roman" w:cstheme="minorHAnsi"/>
          <w:iCs/>
          <w:kern w:val="2"/>
          <w:sz w:val="24"/>
          <w:szCs w:val="2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A8BA4E7" w14:textId="77777777" w:rsidR="0067109C" w:rsidRPr="000160E0" w:rsidRDefault="0067109C" w:rsidP="000160E0">
      <w:pPr>
        <w:spacing w:after="0" w:line="360" w:lineRule="auto"/>
        <w:rPr>
          <w:rFonts w:ascii="Calibri" w:eastAsia="Times New Roman" w:hAnsi="Calibri" w:cstheme="minorHAnsi"/>
          <w:b/>
          <w:iCs/>
          <w:color w:val="FF0000"/>
          <w:sz w:val="24"/>
          <w:szCs w:val="24"/>
        </w:rPr>
      </w:pPr>
    </w:p>
    <w:p w14:paraId="1A42064A" w14:textId="77777777" w:rsidR="00073D60" w:rsidRPr="000160E0" w:rsidRDefault="00073D60" w:rsidP="000160E0">
      <w:pPr>
        <w:spacing w:after="0" w:line="360" w:lineRule="auto"/>
        <w:rPr>
          <w:rFonts w:ascii="Calibri" w:eastAsia="Times New Roman" w:hAnsi="Calibri" w:cstheme="minorHAnsi"/>
          <w:b/>
          <w:iCs/>
          <w:sz w:val="24"/>
          <w:szCs w:val="24"/>
        </w:rPr>
      </w:pPr>
    </w:p>
    <w:sectPr w:rsidR="00073D60" w:rsidRPr="000160E0" w:rsidSect="001F60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7" w:bottom="709" w:left="1417" w:header="0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10CE" w14:textId="77777777" w:rsidR="00311468" w:rsidRDefault="00311468" w:rsidP="009F56DC">
      <w:pPr>
        <w:spacing w:after="0" w:line="240" w:lineRule="auto"/>
      </w:pPr>
      <w:r>
        <w:separator/>
      </w:r>
    </w:p>
  </w:endnote>
  <w:endnote w:type="continuationSeparator" w:id="0">
    <w:p w14:paraId="7065257B" w14:textId="77777777" w:rsidR="00311468" w:rsidRDefault="00311468" w:rsidP="009F5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BD114" w14:textId="77777777" w:rsidR="003A53A2" w:rsidRDefault="003A5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768056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</w:rPr>
    </w:sdtEndPr>
    <w:sdtContent>
      <w:p w14:paraId="53826E21" w14:textId="4E7A2A4D" w:rsidR="000160E0" w:rsidRPr="000160E0" w:rsidRDefault="000160E0">
        <w:pPr>
          <w:pStyle w:val="Stopka"/>
          <w:rPr>
            <w:rFonts w:asciiTheme="minorHAnsi" w:hAnsiTheme="minorHAnsi" w:cstheme="minorHAnsi"/>
            <w:sz w:val="24"/>
          </w:rPr>
        </w:pPr>
        <w:r w:rsidRPr="000160E0">
          <w:rPr>
            <w:rFonts w:asciiTheme="minorHAnsi" w:hAnsiTheme="minorHAnsi" w:cstheme="minorHAnsi"/>
            <w:sz w:val="24"/>
          </w:rPr>
          <w:fldChar w:fldCharType="begin"/>
        </w:r>
        <w:r w:rsidRPr="000160E0">
          <w:rPr>
            <w:rFonts w:asciiTheme="minorHAnsi" w:hAnsiTheme="minorHAnsi" w:cstheme="minorHAnsi"/>
            <w:sz w:val="24"/>
          </w:rPr>
          <w:instrText>PAGE   \* MERGEFORMAT</w:instrText>
        </w:r>
        <w:r w:rsidRPr="000160E0">
          <w:rPr>
            <w:rFonts w:asciiTheme="minorHAnsi" w:hAnsiTheme="minorHAnsi" w:cstheme="minorHAnsi"/>
            <w:sz w:val="24"/>
          </w:rPr>
          <w:fldChar w:fldCharType="separate"/>
        </w:r>
        <w:r w:rsidRPr="000160E0">
          <w:rPr>
            <w:rFonts w:asciiTheme="minorHAnsi" w:hAnsiTheme="minorHAnsi" w:cstheme="minorHAnsi"/>
            <w:sz w:val="24"/>
          </w:rPr>
          <w:t>2</w:t>
        </w:r>
        <w:r w:rsidRPr="000160E0">
          <w:rPr>
            <w:rFonts w:asciiTheme="minorHAnsi" w:hAnsiTheme="minorHAnsi" w:cstheme="minorHAnsi"/>
            <w:sz w:val="24"/>
          </w:rPr>
          <w:fldChar w:fldCharType="end"/>
        </w:r>
      </w:p>
    </w:sdtContent>
  </w:sdt>
  <w:p w14:paraId="5E0D3114" w14:textId="77777777" w:rsidR="00DB1F4E" w:rsidRDefault="00DB1F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D0DF" w14:textId="77777777" w:rsidR="003A53A2" w:rsidRDefault="003A5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E7247" w14:textId="77777777" w:rsidR="00311468" w:rsidRDefault="00311468" w:rsidP="009F56DC">
      <w:pPr>
        <w:spacing w:after="0" w:line="240" w:lineRule="auto"/>
      </w:pPr>
      <w:r>
        <w:separator/>
      </w:r>
    </w:p>
  </w:footnote>
  <w:footnote w:type="continuationSeparator" w:id="0">
    <w:p w14:paraId="5688D5C6" w14:textId="77777777" w:rsidR="00311468" w:rsidRDefault="00311468" w:rsidP="009F5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336C" w14:textId="77777777" w:rsidR="003A53A2" w:rsidRDefault="003A53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Times New Roman"/>
        <w:sz w:val="20"/>
        <w:szCs w:val="20"/>
        <w:lang w:eastAsia="pl-PL"/>
      </w:rPr>
      <w:id w:val="-1760446456"/>
      <w:docPartObj>
        <w:docPartGallery w:val="Page Numbers (Margins)"/>
        <w:docPartUnique/>
      </w:docPartObj>
    </w:sdtPr>
    <w:sdtContent>
      <w:p w14:paraId="418EFCCB" w14:textId="0B1BFB6A" w:rsidR="004737A5" w:rsidRDefault="00000000" w:rsidP="004737A5">
        <w:pPr>
          <w:spacing w:after="0" w:line="240" w:lineRule="auto"/>
          <w:jc w:val="center"/>
          <w:rPr>
            <w:rFonts w:eastAsia="Times New Roman" w:cs="Times New Roman"/>
            <w:sz w:val="20"/>
            <w:szCs w:val="20"/>
            <w:lang w:eastAsia="pl-PL"/>
          </w:rPr>
        </w:pPr>
        <w:r>
          <w:rPr>
            <w:rFonts w:eastAsia="Times New Roman" w:cs="Times New Roman"/>
            <w:sz w:val="20"/>
            <w:szCs w:val="20"/>
            <w:lang w:eastAsia="pl-PL"/>
          </w:rPr>
          <w:pict w14:anchorId="6463463A">
            <v:rect id="_x0000_s1028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" o:allowincell="f" filled="f" stroked="f">
              <v:textbox style="layout-flow:vertical;mso-layout-flow-alt:bottom-to-top;mso-fit-shape-to-text:t">
                <w:txbxContent>
                  <w:p w14:paraId="4F8A1741" w14:textId="3E335B1A" w:rsidR="000160E0" w:rsidRDefault="000160E0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  <w:p w14:paraId="239E8489" w14:textId="77777777" w:rsidR="001F600D" w:rsidRPr="004737A5" w:rsidRDefault="001F600D" w:rsidP="004737A5">
    <w:pPr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14:paraId="226E7517" w14:textId="77777777" w:rsidR="001F600D" w:rsidRPr="00543F23" w:rsidRDefault="001F600D" w:rsidP="001F600D">
    <w:pPr>
      <w:spacing w:after="0" w:line="240" w:lineRule="auto"/>
      <w:rPr>
        <w:rFonts w:eastAsia="Times New Roman" w:cs="Times New Roman"/>
        <w:sz w:val="20"/>
        <w:szCs w:val="20"/>
        <w:lang w:eastAsia="pl-PL"/>
      </w:rPr>
    </w:pPr>
    <w:r w:rsidRPr="00543F23">
      <w:rPr>
        <w:rFonts w:ascii="Times New Roman" w:eastAsia="Times New Roman" w:hAnsi="Times New Roman" w:cs="Calibri"/>
        <w:noProof/>
        <w:sz w:val="18"/>
        <w:szCs w:val="18"/>
        <w:lang w:eastAsia="pl-PL"/>
      </w:rPr>
      <w:drawing>
        <wp:inline distT="0" distB="0" distL="0" distR="0" wp14:anchorId="38C22719" wp14:editId="6D270197">
          <wp:extent cx="5759450" cy="604631"/>
          <wp:effectExtent l="0" t="0" r="0" b="0"/>
          <wp:docPr id="76127245" name="Obraz 76127245" descr="Logo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7245" name="Obraz 76127245" descr="Logo projekt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558" cy="6082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8EBBAA" w14:textId="33316565" w:rsidR="001F600D" w:rsidRPr="000160E0" w:rsidRDefault="001F600D" w:rsidP="001F600D">
    <w:pPr>
      <w:spacing w:after="0" w:line="240" w:lineRule="auto"/>
      <w:rPr>
        <w:rFonts w:eastAsia="Times New Roman" w:cs="Times New Roman"/>
        <w:sz w:val="24"/>
        <w:szCs w:val="24"/>
        <w:lang w:eastAsia="pl-PL"/>
      </w:rPr>
    </w:pPr>
    <w:r w:rsidRPr="000160E0">
      <w:rPr>
        <w:rFonts w:eastAsia="Times New Roman" w:cs="Times New Roman"/>
        <w:sz w:val="24"/>
        <w:szCs w:val="24"/>
        <w:lang w:eastAsia="pl-PL"/>
      </w:rPr>
      <w:t>Nr sprawy: ZK-DZP.262.</w:t>
    </w:r>
    <w:r w:rsidR="003A53A2">
      <w:rPr>
        <w:rFonts w:eastAsia="Times New Roman" w:cs="Times New Roman"/>
        <w:sz w:val="24"/>
        <w:szCs w:val="24"/>
        <w:lang w:eastAsia="pl-PL"/>
      </w:rPr>
      <w:t>19</w:t>
    </w:r>
    <w:r w:rsidRPr="000160E0">
      <w:rPr>
        <w:rFonts w:eastAsia="Times New Roman" w:cs="Times New Roman"/>
        <w:sz w:val="24"/>
        <w:szCs w:val="24"/>
        <w:lang w:eastAsia="pl-PL"/>
      </w:rPr>
      <w:t>.202</w:t>
    </w:r>
    <w:r w:rsidR="002C0519">
      <w:rPr>
        <w:rFonts w:eastAsia="Times New Roman" w:cs="Times New Roman"/>
        <w:sz w:val="24"/>
        <w:szCs w:val="24"/>
        <w:lang w:eastAsia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60B0" w14:textId="77777777" w:rsidR="003A53A2" w:rsidRDefault="003A53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1D8872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D22C8112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Arial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20D69C2"/>
    <w:multiLevelType w:val="hybridMultilevel"/>
    <w:tmpl w:val="F6B0701A"/>
    <w:lvl w:ilvl="0" w:tplc="86642D5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93E98"/>
    <w:multiLevelType w:val="hybridMultilevel"/>
    <w:tmpl w:val="E2988E98"/>
    <w:lvl w:ilvl="0" w:tplc="D6145A3A">
      <w:start w:val="1"/>
      <w:numFmt w:val="lowerLetter"/>
      <w:lvlText w:val="%1)"/>
      <w:lvlJc w:val="left"/>
      <w:pPr>
        <w:ind w:left="1212" w:hanging="360"/>
      </w:pPr>
      <w:rPr>
        <w:b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932" w:hanging="360"/>
      </w:pPr>
    </w:lvl>
    <w:lvl w:ilvl="2" w:tplc="0415001B">
      <w:start w:val="1"/>
      <w:numFmt w:val="lowerRoman"/>
      <w:lvlText w:val="%3."/>
      <w:lvlJc w:val="right"/>
      <w:pPr>
        <w:ind w:left="2652" w:hanging="180"/>
      </w:pPr>
    </w:lvl>
    <w:lvl w:ilvl="3" w:tplc="0415000F">
      <w:start w:val="1"/>
      <w:numFmt w:val="decimal"/>
      <w:lvlText w:val="%4."/>
      <w:lvlJc w:val="left"/>
      <w:pPr>
        <w:ind w:left="3372" w:hanging="360"/>
      </w:pPr>
    </w:lvl>
    <w:lvl w:ilvl="4" w:tplc="04150019">
      <w:start w:val="1"/>
      <w:numFmt w:val="lowerLetter"/>
      <w:lvlText w:val="%5."/>
      <w:lvlJc w:val="left"/>
      <w:pPr>
        <w:ind w:left="4092" w:hanging="360"/>
      </w:pPr>
    </w:lvl>
    <w:lvl w:ilvl="5" w:tplc="0415001B">
      <w:start w:val="1"/>
      <w:numFmt w:val="lowerRoman"/>
      <w:lvlText w:val="%6."/>
      <w:lvlJc w:val="right"/>
      <w:pPr>
        <w:ind w:left="4812" w:hanging="180"/>
      </w:pPr>
    </w:lvl>
    <w:lvl w:ilvl="6" w:tplc="0415000F">
      <w:start w:val="1"/>
      <w:numFmt w:val="decimal"/>
      <w:lvlText w:val="%7."/>
      <w:lvlJc w:val="left"/>
      <w:pPr>
        <w:ind w:left="5532" w:hanging="360"/>
      </w:pPr>
    </w:lvl>
    <w:lvl w:ilvl="7" w:tplc="04150019">
      <w:start w:val="1"/>
      <w:numFmt w:val="lowerLetter"/>
      <w:lvlText w:val="%8."/>
      <w:lvlJc w:val="left"/>
      <w:pPr>
        <w:ind w:left="6252" w:hanging="360"/>
      </w:pPr>
    </w:lvl>
    <w:lvl w:ilvl="8" w:tplc="0415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1A5F52CB"/>
    <w:multiLevelType w:val="hybridMultilevel"/>
    <w:tmpl w:val="CFBC125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DB64CB"/>
    <w:multiLevelType w:val="multilevel"/>
    <w:tmpl w:val="1278DC7C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07230D"/>
    <w:multiLevelType w:val="multilevel"/>
    <w:tmpl w:val="D542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CE7448"/>
    <w:multiLevelType w:val="hybridMultilevel"/>
    <w:tmpl w:val="9094E222"/>
    <w:lvl w:ilvl="0" w:tplc="39B8B632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12B92"/>
    <w:multiLevelType w:val="multilevel"/>
    <w:tmpl w:val="49ACD006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strike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2731FD"/>
    <w:multiLevelType w:val="hybridMultilevel"/>
    <w:tmpl w:val="555E5F9E"/>
    <w:lvl w:ilvl="0" w:tplc="0734A71C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7714C1FE">
      <w:start w:val="1"/>
      <w:numFmt w:val="decimal"/>
      <w:lvlText w:val="%2."/>
      <w:lvlJc w:val="left"/>
      <w:pPr>
        <w:ind w:left="1440" w:hanging="360"/>
      </w:pPr>
      <w:rPr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14C1FE">
      <w:start w:val="1"/>
      <w:numFmt w:val="decimal"/>
      <w:lvlText w:val="%4."/>
      <w:lvlJc w:val="left"/>
      <w:pPr>
        <w:ind w:left="2880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5B61E4C"/>
    <w:lvl w:ilvl="0" w:tplc="0415000F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B1057"/>
    <w:multiLevelType w:val="hybridMultilevel"/>
    <w:tmpl w:val="189A3C44"/>
    <w:lvl w:ilvl="0" w:tplc="7714C1F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B5DCC"/>
    <w:multiLevelType w:val="hybridMultilevel"/>
    <w:tmpl w:val="318043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801891F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222682D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4D17BA8"/>
    <w:multiLevelType w:val="multilevel"/>
    <w:tmpl w:val="49ACD006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strike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60A53CF"/>
    <w:multiLevelType w:val="hybridMultilevel"/>
    <w:tmpl w:val="85E890F0"/>
    <w:lvl w:ilvl="0" w:tplc="7714C1FE">
      <w:start w:val="1"/>
      <w:numFmt w:val="decimal"/>
      <w:lvlText w:val="%1."/>
      <w:lvlJc w:val="left"/>
      <w:pPr>
        <w:ind w:left="644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87108FA"/>
    <w:multiLevelType w:val="multilevel"/>
    <w:tmpl w:val="CA8E5012"/>
    <w:lvl w:ilvl="0">
      <w:start w:val="1"/>
      <w:numFmt w:val="upperRoman"/>
      <w:pStyle w:val="Nagwek1"/>
      <w:lvlText w:val="Artykuł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  <w:rPr>
        <w:rFonts w:hint="default"/>
      </w:rPr>
    </w:lvl>
  </w:abstractNum>
  <w:abstractNum w:abstractNumId="21" w15:restartNumberingAfterBreak="0">
    <w:nsid w:val="38F665C0"/>
    <w:multiLevelType w:val="hybridMultilevel"/>
    <w:tmpl w:val="0C5227E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2123B"/>
    <w:multiLevelType w:val="multilevel"/>
    <w:tmpl w:val="EDD0E64E"/>
    <w:lvl w:ilvl="0">
      <w:start w:val="1"/>
      <w:numFmt w:val="lowerLetter"/>
      <w:lvlText w:val="%1)"/>
      <w:lvlJc w:val="left"/>
      <w:rPr>
        <w:rFonts w:asciiTheme="minorHAnsi" w:eastAsia="Trebuchet MS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C316D20"/>
    <w:multiLevelType w:val="hybridMultilevel"/>
    <w:tmpl w:val="A81CD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122149E">
      <w:start w:val="1"/>
      <w:numFmt w:val="lowerLetter"/>
      <w:lvlText w:val="%2."/>
      <w:lvlJc w:val="left"/>
      <w:pPr>
        <w:ind w:left="1440" w:hanging="360"/>
      </w:pPr>
    </w:lvl>
    <w:lvl w:ilvl="2" w:tplc="3F88BDB6">
      <w:start w:val="1"/>
      <w:numFmt w:val="lowerRoman"/>
      <w:lvlText w:val="%3."/>
      <w:lvlJc w:val="right"/>
      <w:pPr>
        <w:ind w:left="2160" w:hanging="180"/>
      </w:pPr>
    </w:lvl>
    <w:lvl w:ilvl="3" w:tplc="8A0EB112">
      <w:start w:val="1"/>
      <w:numFmt w:val="decimal"/>
      <w:lvlText w:val="%4."/>
      <w:lvlJc w:val="left"/>
      <w:pPr>
        <w:ind w:left="2880" w:hanging="360"/>
      </w:pPr>
    </w:lvl>
    <w:lvl w:ilvl="4" w:tplc="7916BABE">
      <w:start w:val="1"/>
      <w:numFmt w:val="lowerLetter"/>
      <w:lvlText w:val="%5."/>
      <w:lvlJc w:val="left"/>
      <w:pPr>
        <w:ind w:left="3600" w:hanging="360"/>
      </w:pPr>
    </w:lvl>
    <w:lvl w:ilvl="5" w:tplc="B03EA7D6">
      <w:start w:val="1"/>
      <w:numFmt w:val="lowerRoman"/>
      <w:lvlText w:val="%6."/>
      <w:lvlJc w:val="right"/>
      <w:pPr>
        <w:ind w:left="4320" w:hanging="180"/>
      </w:pPr>
    </w:lvl>
    <w:lvl w:ilvl="6" w:tplc="4C2CA332">
      <w:start w:val="1"/>
      <w:numFmt w:val="decimal"/>
      <w:lvlText w:val="%7."/>
      <w:lvlJc w:val="left"/>
      <w:pPr>
        <w:ind w:left="5040" w:hanging="360"/>
      </w:pPr>
    </w:lvl>
    <w:lvl w:ilvl="7" w:tplc="1EDEA7CE">
      <w:start w:val="1"/>
      <w:numFmt w:val="lowerLetter"/>
      <w:lvlText w:val="%8."/>
      <w:lvlJc w:val="left"/>
      <w:pPr>
        <w:ind w:left="5760" w:hanging="360"/>
      </w:pPr>
    </w:lvl>
    <w:lvl w:ilvl="8" w:tplc="0814355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025DA"/>
    <w:multiLevelType w:val="multilevel"/>
    <w:tmpl w:val="BAD290A6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ascii="Calibri" w:eastAsia="Times New Roman" w:hAnsi="Calibri" w:cs="Times New Roman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DE53B18"/>
    <w:multiLevelType w:val="multilevel"/>
    <w:tmpl w:val="417489FE"/>
    <w:styleLink w:val="StylNumerowanie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E14218"/>
    <w:multiLevelType w:val="hybridMultilevel"/>
    <w:tmpl w:val="BAEA3BFE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97B39"/>
    <w:multiLevelType w:val="hybridMultilevel"/>
    <w:tmpl w:val="AFC0D076"/>
    <w:lvl w:ilvl="0" w:tplc="97B807E0">
      <w:start w:val="1"/>
      <w:numFmt w:val="lowerLetter"/>
      <w:lvlText w:val="%1)"/>
      <w:lvlJc w:val="left"/>
      <w:pPr>
        <w:ind w:left="720" w:hanging="360"/>
      </w:pPr>
    </w:lvl>
    <w:lvl w:ilvl="1" w:tplc="56B0F2DC">
      <w:start w:val="1"/>
      <w:numFmt w:val="lowerLetter"/>
      <w:lvlText w:val="%2."/>
      <w:lvlJc w:val="left"/>
      <w:pPr>
        <w:ind w:left="1440" w:hanging="360"/>
      </w:pPr>
    </w:lvl>
    <w:lvl w:ilvl="2" w:tplc="A68E2A0C">
      <w:start w:val="1"/>
      <w:numFmt w:val="lowerRoman"/>
      <w:lvlText w:val="%3."/>
      <w:lvlJc w:val="right"/>
      <w:pPr>
        <w:ind w:left="2160" w:hanging="180"/>
      </w:pPr>
    </w:lvl>
    <w:lvl w:ilvl="3" w:tplc="6598EB62">
      <w:start w:val="1"/>
      <w:numFmt w:val="decimal"/>
      <w:lvlText w:val="%4."/>
      <w:lvlJc w:val="left"/>
      <w:pPr>
        <w:ind w:left="2880" w:hanging="360"/>
      </w:pPr>
    </w:lvl>
    <w:lvl w:ilvl="4" w:tplc="B17C67A6">
      <w:start w:val="1"/>
      <w:numFmt w:val="lowerLetter"/>
      <w:lvlText w:val="%5."/>
      <w:lvlJc w:val="left"/>
      <w:pPr>
        <w:ind w:left="3600" w:hanging="360"/>
      </w:pPr>
    </w:lvl>
    <w:lvl w:ilvl="5" w:tplc="C990302C">
      <w:start w:val="1"/>
      <w:numFmt w:val="lowerRoman"/>
      <w:lvlText w:val="%6."/>
      <w:lvlJc w:val="right"/>
      <w:pPr>
        <w:ind w:left="4320" w:hanging="180"/>
      </w:pPr>
    </w:lvl>
    <w:lvl w:ilvl="6" w:tplc="790AD794">
      <w:start w:val="1"/>
      <w:numFmt w:val="decimal"/>
      <w:lvlText w:val="%7."/>
      <w:lvlJc w:val="left"/>
      <w:pPr>
        <w:ind w:left="5040" w:hanging="360"/>
      </w:pPr>
    </w:lvl>
    <w:lvl w:ilvl="7" w:tplc="FB045378">
      <w:start w:val="1"/>
      <w:numFmt w:val="lowerLetter"/>
      <w:lvlText w:val="%8."/>
      <w:lvlJc w:val="left"/>
      <w:pPr>
        <w:ind w:left="5760" w:hanging="360"/>
      </w:pPr>
    </w:lvl>
    <w:lvl w:ilvl="8" w:tplc="A838EDB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B1D0B"/>
    <w:multiLevelType w:val="hybridMultilevel"/>
    <w:tmpl w:val="D5744C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C0513BF"/>
    <w:multiLevelType w:val="hybridMultilevel"/>
    <w:tmpl w:val="925EC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B2014"/>
    <w:multiLevelType w:val="multilevel"/>
    <w:tmpl w:val="F2622FBC"/>
    <w:lvl w:ilvl="0">
      <w:start w:val="4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F8B5F1B"/>
    <w:multiLevelType w:val="multilevel"/>
    <w:tmpl w:val="97422CE6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strike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34674C8"/>
    <w:multiLevelType w:val="hybridMultilevel"/>
    <w:tmpl w:val="07243150"/>
    <w:lvl w:ilvl="0" w:tplc="6AA6D8DA">
      <w:start w:val="6"/>
      <w:numFmt w:val="upperRoman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0048BBC">
      <w:start w:val="1"/>
      <w:numFmt w:val="decimal"/>
      <w:lvlText w:val="%4."/>
      <w:lvlJc w:val="left"/>
      <w:pPr>
        <w:ind w:left="2880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405926"/>
    <w:multiLevelType w:val="hybridMultilevel"/>
    <w:tmpl w:val="7592FDCA"/>
    <w:lvl w:ilvl="0" w:tplc="CCB00F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3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F5EE9"/>
    <w:multiLevelType w:val="hybridMultilevel"/>
    <w:tmpl w:val="F8C06956"/>
    <w:lvl w:ilvl="0" w:tplc="46A81C46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</w:lvl>
    <w:lvl w:ilvl="1" w:tplc="304A16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A6C9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E59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5868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C9626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AC16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0A11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A481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C67AF"/>
    <w:multiLevelType w:val="hybridMultilevel"/>
    <w:tmpl w:val="D6643B2C"/>
    <w:lvl w:ilvl="0" w:tplc="EFF6773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D23C2"/>
    <w:multiLevelType w:val="multilevel"/>
    <w:tmpl w:val="1278DC7C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50373CF"/>
    <w:multiLevelType w:val="hybridMultilevel"/>
    <w:tmpl w:val="7FD6A028"/>
    <w:lvl w:ilvl="0" w:tplc="02061838">
      <w:start w:val="13"/>
      <w:numFmt w:val="upperRoman"/>
      <w:lvlText w:val="%1."/>
      <w:lvlJc w:val="left"/>
      <w:pPr>
        <w:ind w:left="4244" w:hanging="72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4604" w:hanging="360"/>
      </w:pPr>
    </w:lvl>
    <w:lvl w:ilvl="2" w:tplc="0415001B">
      <w:start w:val="1"/>
      <w:numFmt w:val="lowerRoman"/>
      <w:lvlText w:val="%3."/>
      <w:lvlJc w:val="right"/>
      <w:pPr>
        <w:ind w:left="5324" w:hanging="180"/>
      </w:pPr>
    </w:lvl>
    <w:lvl w:ilvl="3" w:tplc="92CE76F0">
      <w:start w:val="1"/>
      <w:numFmt w:val="decimal"/>
      <w:lvlText w:val="%4."/>
      <w:lvlJc w:val="left"/>
      <w:pPr>
        <w:ind w:left="6173" w:hanging="360"/>
      </w:pPr>
      <w:rPr>
        <w:b w:val="0"/>
        <w:sz w:val="20"/>
        <w:szCs w:val="20"/>
      </w:rPr>
    </w:lvl>
    <w:lvl w:ilvl="4" w:tplc="77020E1E">
      <w:start w:val="5"/>
      <w:numFmt w:val="decimal"/>
      <w:lvlText w:val="%5"/>
      <w:lvlJc w:val="left"/>
      <w:pPr>
        <w:ind w:left="676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15C60"/>
    <w:multiLevelType w:val="multilevel"/>
    <w:tmpl w:val="F07C6AFA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DF7768D"/>
    <w:multiLevelType w:val="hybridMultilevel"/>
    <w:tmpl w:val="74D695C2"/>
    <w:lvl w:ilvl="0" w:tplc="CA72F7D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6E5169CE"/>
    <w:multiLevelType w:val="multilevel"/>
    <w:tmpl w:val="1278DC7C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01E7832"/>
    <w:multiLevelType w:val="hybridMultilevel"/>
    <w:tmpl w:val="E0B29DCE"/>
    <w:lvl w:ilvl="0" w:tplc="DD86E9F8">
      <w:start w:val="1"/>
      <w:numFmt w:val="decimal"/>
      <w:lvlText w:val="%1)"/>
      <w:lvlJc w:val="left"/>
      <w:pPr>
        <w:ind w:left="786" w:hanging="360"/>
      </w:pPr>
      <w:rPr>
        <w:b w:val="0"/>
        <w:i w:val="0"/>
      </w:rPr>
    </w:lvl>
    <w:lvl w:ilvl="1" w:tplc="6C4874F4">
      <w:start w:val="1"/>
      <w:numFmt w:val="lowerLetter"/>
      <w:lvlText w:val="%2."/>
      <w:lvlJc w:val="left"/>
      <w:pPr>
        <w:ind w:left="1506" w:hanging="360"/>
      </w:pPr>
    </w:lvl>
    <w:lvl w:ilvl="2" w:tplc="50BCAD80">
      <w:start w:val="1"/>
      <w:numFmt w:val="lowerRoman"/>
      <w:lvlText w:val="%3."/>
      <w:lvlJc w:val="right"/>
      <w:pPr>
        <w:ind w:left="2226" w:hanging="180"/>
      </w:pPr>
    </w:lvl>
    <w:lvl w:ilvl="3" w:tplc="8D56BEDC">
      <w:start w:val="1"/>
      <w:numFmt w:val="decimal"/>
      <w:lvlText w:val="%4."/>
      <w:lvlJc w:val="left"/>
      <w:pPr>
        <w:ind w:left="2946" w:hanging="360"/>
      </w:pPr>
    </w:lvl>
    <w:lvl w:ilvl="4" w:tplc="83B08C9C">
      <w:start w:val="1"/>
      <w:numFmt w:val="lowerLetter"/>
      <w:lvlText w:val="%5."/>
      <w:lvlJc w:val="left"/>
      <w:pPr>
        <w:ind w:left="3666" w:hanging="360"/>
      </w:pPr>
    </w:lvl>
    <w:lvl w:ilvl="5" w:tplc="A1DA943A">
      <w:start w:val="1"/>
      <w:numFmt w:val="lowerRoman"/>
      <w:lvlText w:val="%6."/>
      <w:lvlJc w:val="right"/>
      <w:pPr>
        <w:ind w:left="4386" w:hanging="180"/>
      </w:pPr>
    </w:lvl>
    <w:lvl w:ilvl="6" w:tplc="18A26358">
      <w:start w:val="1"/>
      <w:numFmt w:val="decimal"/>
      <w:lvlText w:val="%7."/>
      <w:lvlJc w:val="left"/>
      <w:pPr>
        <w:ind w:left="5106" w:hanging="360"/>
      </w:pPr>
    </w:lvl>
    <w:lvl w:ilvl="7" w:tplc="BECADDE0">
      <w:start w:val="1"/>
      <w:numFmt w:val="lowerLetter"/>
      <w:lvlText w:val="%8."/>
      <w:lvlJc w:val="left"/>
      <w:pPr>
        <w:ind w:left="5826" w:hanging="360"/>
      </w:pPr>
    </w:lvl>
    <w:lvl w:ilvl="8" w:tplc="69787C4E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83B390B"/>
    <w:multiLevelType w:val="multilevel"/>
    <w:tmpl w:val="016263FC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hint="default"/>
        <w:b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8EA71E8"/>
    <w:multiLevelType w:val="multilevel"/>
    <w:tmpl w:val="1278DC7C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A46107C"/>
    <w:multiLevelType w:val="multilevel"/>
    <w:tmpl w:val="908E211E"/>
    <w:lvl w:ilvl="0">
      <w:start w:val="1"/>
      <w:numFmt w:val="decimal"/>
      <w:lvlText w:val="%1."/>
      <w:lvlJc w:val="left"/>
      <w:rPr>
        <w:rFonts w:asciiTheme="minorHAnsi" w:eastAsia="Trebuchet MS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C5F146D"/>
    <w:multiLevelType w:val="multilevel"/>
    <w:tmpl w:val="1278DC7C"/>
    <w:lvl w:ilvl="0">
      <w:start w:val="1"/>
      <w:numFmt w:val="upperRoman"/>
      <w:lvlText w:val="%1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  <w:color w:val="000000" w:themeColor="text1"/>
        <w:sz w:val="20"/>
        <w:szCs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36661609">
    <w:abstractNumId w:val="0"/>
  </w:num>
  <w:num w:numId="2" w16cid:durableId="2011397796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61884045">
    <w:abstractNumId w:val="25"/>
  </w:num>
  <w:num w:numId="4" w16cid:durableId="1803574904">
    <w:abstractNumId w:val="20"/>
  </w:num>
  <w:num w:numId="5" w16cid:durableId="2119329812">
    <w:abstractNumId w:val="43"/>
  </w:num>
  <w:num w:numId="6" w16cid:durableId="2131510887">
    <w:abstractNumId w:val="45"/>
  </w:num>
  <w:num w:numId="7" w16cid:durableId="176239920">
    <w:abstractNumId w:val="22"/>
  </w:num>
  <w:num w:numId="8" w16cid:durableId="1783308131">
    <w:abstractNumId w:val="10"/>
  </w:num>
  <w:num w:numId="9" w16cid:durableId="653681677">
    <w:abstractNumId w:val="39"/>
  </w:num>
  <w:num w:numId="10" w16cid:durableId="1717461155">
    <w:abstractNumId w:val="33"/>
  </w:num>
  <w:num w:numId="11" w16cid:durableId="1085804634">
    <w:abstractNumId w:val="21"/>
  </w:num>
  <w:num w:numId="12" w16cid:durableId="871187951">
    <w:abstractNumId w:val="46"/>
  </w:num>
  <w:num w:numId="13" w16cid:durableId="1832478326">
    <w:abstractNumId w:val="41"/>
  </w:num>
  <w:num w:numId="14" w16cid:durableId="1463617254">
    <w:abstractNumId w:val="31"/>
  </w:num>
  <w:num w:numId="15" w16cid:durableId="387611500">
    <w:abstractNumId w:val="12"/>
  </w:num>
  <w:num w:numId="16" w16cid:durableId="965888897">
    <w:abstractNumId w:val="36"/>
  </w:num>
  <w:num w:numId="17" w16cid:durableId="17972894">
    <w:abstractNumId w:val="23"/>
  </w:num>
  <w:num w:numId="18" w16cid:durableId="1884321147">
    <w:abstractNumId w:val="44"/>
  </w:num>
  <w:num w:numId="19" w16cid:durableId="579681556">
    <w:abstractNumId w:val="18"/>
  </w:num>
  <w:num w:numId="20" w16cid:durableId="964428071">
    <w:abstractNumId w:val="9"/>
  </w:num>
  <w:num w:numId="21" w16cid:durableId="124422120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8123317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564631">
    <w:abstractNumId w:val="8"/>
  </w:num>
  <w:num w:numId="24" w16cid:durableId="1838107454">
    <w:abstractNumId w:val="17"/>
  </w:num>
  <w:num w:numId="25" w16cid:durableId="16551827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8421279">
    <w:abstractNumId w:val="19"/>
  </w:num>
  <w:num w:numId="27" w16cid:durableId="18418511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9819226">
    <w:abstractNumId w:val="32"/>
  </w:num>
  <w:num w:numId="29" w16cid:durableId="562759049">
    <w:abstractNumId w:val="13"/>
  </w:num>
  <w:num w:numId="30" w16cid:durableId="916523232">
    <w:abstractNumId w:val="11"/>
  </w:num>
  <w:num w:numId="31" w16cid:durableId="1561474906">
    <w:abstractNumId w:val="6"/>
  </w:num>
  <w:num w:numId="32" w16cid:durableId="561671921">
    <w:abstractNumId w:val="26"/>
  </w:num>
  <w:num w:numId="33" w16cid:durableId="1155488799">
    <w:abstractNumId w:val="15"/>
  </w:num>
  <w:num w:numId="34" w16cid:durableId="448819686">
    <w:abstractNumId w:val="35"/>
  </w:num>
  <w:num w:numId="35" w16cid:durableId="1725988734">
    <w:abstractNumId w:val="38"/>
  </w:num>
  <w:num w:numId="36" w16cid:durableId="21291608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9321168">
    <w:abstractNumId w:val="29"/>
  </w:num>
  <w:num w:numId="38" w16cid:durableId="960499882">
    <w:abstractNumId w:val="24"/>
  </w:num>
  <w:num w:numId="39" w16cid:durableId="668220152">
    <w:abstractNumId w:val="30"/>
  </w:num>
  <w:num w:numId="40" w16cid:durableId="416249563">
    <w:abstractNumId w:val="37"/>
  </w:num>
  <w:num w:numId="41" w16cid:durableId="345525437">
    <w:abstractNumId w:val="28"/>
  </w:num>
  <w:num w:numId="42" w16cid:durableId="1628126518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D11"/>
    <w:rsid w:val="00000250"/>
    <w:rsid w:val="00001719"/>
    <w:rsid w:val="000020C5"/>
    <w:rsid w:val="000022EB"/>
    <w:rsid w:val="0000368D"/>
    <w:rsid w:val="0000522B"/>
    <w:rsid w:val="00005D93"/>
    <w:rsid w:val="00010619"/>
    <w:rsid w:val="000106A1"/>
    <w:rsid w:val="000106AB"/>
    <w:rsid w:val="00010827"/>
    <w:rsid w:val="00011044"/>
    <w:rsid w:val="000132AE"/>
    <w:rsid w:val="00013679"/>
    <w:rsid w:val="00015AAA"/>
    <w:rsid w:val="00015BD9"/>
    <w:rsid w:val="000160E0"/>
    <w:rsid w:val="00016170"/>
    <w:rsid w:val="00016652"/>
    <w:rsid w:val="00017C0A"/>
    <w:rsid w:val="0002151C"/>
    <w:rsid w:val="0002302F"/>
    <w:rsid w:val="00024A87"/>
    <w:rsid w:val="000257B3"/>
    <w:rsid w:val="00025E6E"/>
    <w:rsid w:val="00026526"/>
    <w:rsid w:val="0002740A"/>
    <w:rsid w:val="00027BF1"/>
    <w:rsid w:val="00030672"/>
    <w:rsid w:val="00030863"/>
    <w:rsid w:val="000324B5"/>
    <w:rsid w:val="0003298F"/>
    <w:rsid w:val="00032C2D"/>
    <w:rsid w:val="00033D46"/>
    <w:rsid w:val="00033F05"/>
    <w:rsid w:val="00034812"/>
    <w:rsid w:val="000352D6"/>
    <w:rsid w:val="000353C6"/>
    <w:rsid w:val="000357A3"/>
    <w:rsid w:val="00035CC5"/>
    <w:rsid w:val="00037951"/>
    <w:rsid w:val="00037DBF"/>
    <w:rsid w:val="000400D7"/>
    <w:rsid w:val="00045A74"/>
    <w:rsid w:val="000467B1"/>
    <w:rsid w:val="00050965"/>
    <w:rsid w:val="00051120"/>
    <w:rsid w:val="000512A1"/>
    <w:rsid w:val="00051E7A"/>
    <w:rsid w:val="00052CCA"/>
    <w:rsid w:val="00052EDF"/>
    <w:rsid w:val="00054349"/>
    <w:rsid w:val="0005582A"/>
    <w:rsid w:val="000561A8"/>
    <w:rsid w:val="00057C16"/>
    <w:rsid w:val="000633A4"/>
    <w:rsid w:val="00063911"/>
    <w:rsid w:val="00063959"/>
    <w:rsid w:val="00063D12"/>
    <w:rsid w:val="000644F7"/>
    <w:rsid w:val="00064E8F"/>
    <w:rsid w:val="000669CA"/>
    <w:rsid w:val="00067768"/>
    <w:rsid w:val="00067A29"/>
    <w:rsid w:val="00067B1C"/>
    <w:rsid w:val="000703AC"/>
    <w:rsid w:val="00070491"/>
    <w:rsid w:val="000704C3"/>
    <w:rsid w:val="00071658"/>
    <w:rsid w:val="00073C93"/>
    <w:rsid w:val="00073D60"/>
    <w:rsid w:val="000740E2"/>
    <w:rsid w:val="000741FD"/>
    <w:rsid w:val="000742CE"/>
    <w:rsid w:val="00076B14"/>
    <w:rsid w:val="00076D1A"/>
    <w:rsid w:val="00077EA5"/>
    <w:rsid w:val="00083BDA"/>
    <w:rsid w:val="000849C7"/>
    <w:rsid w:val="00084F10"/>
    <w:rsid w:val="00085F04"/>
    <w:rsid w:val="0008642B"/>
    <w:rsid w:val="000865AB"/>
    <w:rsid w:val="00087C94"/>
    <w:rsid w:val="00090167"/>
    <w:rsid w:val="0009088C"/>
    <w:rsid w:val="00090C8E"/>
    <w:rsid w:val="0009162F"/>
    <w:rsid w:val="00091C1A"/>
    <w:rsid w:val="00092492"/>
    <w:rsid w:val="000948D1"/>
    <w:rsid w:val="00095A11"/>
    <w:rsid w:val="0009695F"/>
    <w:rsid w:val="00096B34"/>
    <w:rsid w:val="00097431"/>
    <w:rsid w:val="000A0279"/>
    <w:rsid w:val="000A05F2"/>
    <w:rsid w:val="000A0988"/>
    <w:rsid w:val="000A410F"/>
    <w:rsid w:val="000A50B2"/>
    <w:rsid w:val="000A6164"/>
    <w:rsid w:val="000A736D"/>
    <w:rsid w:val="000B1143"/>
    <w:rsid w:val="000B19F8"/>
    <w:rsid w:val="000B5BFD"/>
    <w:rsid w:val="000B6D20"/>
    <w:rsid w:val="000B7192"/>
    <w:rsid w:val="000B7CDD"/>
    <w:rsid w:val="000C012E"/>
    <w:rsid w:val="000C154C"/>
    <w:rsid w:val="000C15C7"/>
    <w:rsid w:val="000C196E"/>
    <w:rsid w:val="000C19FB"/>
    <w:rsid w:val="000C32C8"/>
    <w:rsid w:val="000C3C82"/>
    <w:rsid w:val="000C3F12"/>
    <w:rsid w:val="000C5FDB"/>
    <w:rsid w:val="000C6444"/>
    <w:rsid w:val="000D04F1"/>
    <w:rsid w:val="000D2F93"/>
    <w:rsid w:val="000D3157"/>
    <w:rsid w:val="000D376B"/>
    <w:rsid w:val="000D5F52"/>
    <w:rsid w:val="000D7E3B"/>
    <w:rsid w:val="000E1D8A"/>
    <w:rsid w:val="000E2E9F"/>
    <w:rsid w:val="000E3CA5"/>
    <w:rsid w:val="000E5BC6"/>
    <w:rsid w:val="000E5F94"/>
    <w:rsid w:val="000E6A61"/>
    <w:rsid w:val="000F165B"/>
    <w:rsid w:val="000F231E"/>
    <w:rsid w:val="000F386D"/>
    <w:rsid w:val="000F5186"/>
    <w:rsid w:val="000F572D"/>
    <w:rsid w:val="000F7647"/>
    <w:rsid w:val="001003F0"/>
    <w:rsid w:val="00100B96"/>
    <w:rsid w:val="00101897"/>
    <w:rsid w:val="00103158"/>
    <w:rsid w:val="001036CD"/>
    <w:rsid w:val="00104F8E"/>
    <w:rsid w:val="0010542A"/>
    <w:rsid w:val="00107AAE"/>
    <w:rsid w:val="00107D2A"/>
    <w:rsid w:val="00110174"/>
    <w:rsid w:val="00111FF4"/>
    <w:rsid w:val="00113DF0"/>
    <w:rsid w:val="001142E9"/>
    <w:rsid w:val="001146DB"/>
    <w:rsid w:val="001151F8"/>
    <w:rsid w:val="00121991"/>
    <w:rsid w:val="001219C9"/>
    <w:rsid w:val="00122C28"/>
    <w:rsid w:val="00122FE6"/>
    <w:rsid w:val="00123514"/>
    <w:rsid w:val="00124177"/>
    <w:rsid w:val="001243BC"/>
    <w:rsid w:val="001253C2"/>
    <w:rsid w:val="00126144"/>
    <w:rsid w:val="001267C4"/>
    <w:rsid w:val="00127363"/>
    <w:rsid w:val="00127D74"/>
    <w:rsid w:val="00131884"/>
    <w:rsid w:val="00132AF3"/>
    <w:rsid w:val="00132F44"/>
    <w:rsid w:val="0013418A"/>
    <w:rsid w:val="00140D3E"/>
    <w:rsid w:val="00140F16"/>
    <w:rsid w:val="001425EC"/>
    <w:rsid w:val="0014381D"/>
    <w:rsid w:val="00143DAC"/>
    <w:rsid w:val="00143F4A"/>
    <w:rsid w:val="001444D2"/>
    <w:rsid w:val="00144CFE"/>
    <w:rsid w:val="0015225D"/>
    <w:rsid w:val="00152359"/>
    <w:rsid w:val="0015664C"/>
    <w:rsid w:val="001605D2"/>
    <w:rsid w:val="0016118E"/>
    <w:rsid w:val="0016220A"/>
    <w:rsid w:val="00162652"/>
    <w:rsid w:val="00162934"/>
    <w:rsid w:val="00162D42"/>
    <w:rsid w:val="00163D8C"/>
    <w:rsid w:val="00164B11"/>
    <w:rsid w:val="00167567"/>
    <w:rsid w:val="001706BE"/>
    <w:rsid w:val="0017138C"/>
    <w:rsid w:val="00171886"/>
    <w:rsid w:val="001727DC"/>
    <w:rsid w:val="00173F95"/>
    <w:rsid w:val="00175E34"/>
    <w:rsid w:val="00176DFE"/>
    <w:rsid w:val="001803B2"/>
    <w:rsid w:val="00180DB4"/>
    <w:rsid w:val="001829AD"/>
    <w:rsid w:val="0018354C"/>
    <w:rsid w:val="001837A4"/>
    <w:rsid w:val="00183B49"/>
    <w:rsid w:val="00184EC0"/>
    <w:rsid w:val="00184F58"/>
    <w:rsid w:val="00186247"/>
    <w:rsid w:val="001910B9"/>
    <w:rsid w:val="001917E9"/>
    <w:rsid w:val="001919E2"/>
    <w:rsid w:val="00193DC7"/>
    <w:rsid w:val="001957BD"/>
    <w:rsid w:val="00196D9F"/>
    <w:rsid w:val="00196E19"/>
    <w:rsid w:val="001A03CE"/>
    <w:rsid w:val="001A0DDD"/>
    <w:rsid w:val="001A0E3C"/>
    <w:rsid w:val="001A0EBA"/>
    <w:rsid w:val="001A21C7"/>
    <w:rsid w:val="001A21CB"/>
    <w:rsid w:val="001A271C"/>
    <w:rsid w:val="001A3EAF"/>
    <w:rsid w:val="001A64EB"/>
    <w:rsid w:val="001B1228"/>
    <w:rsid w:val="001B1958"/>
    <w:rsid w:val="001B1AD3"/>
    <w:rsid w:val="001B1CA3"/>
    <w:rsid w:val="001B2757"/>
    <w:rsid w:val="001B4BEB"/>
    <w:rsid w:val="001B6111"/>
    <w:rsid w:val="001B76AB"/>
    <w:rsid w:val="001C0D4B"/>
    <w:rsid w:val="001C1016"/>
    <w:rsid w:val="001C1FED"/>
    <w:rsid w:val="001C215B"/>
    <w:rsid w:val="001C4A28"/>
    <w:rsid w:val="001C6E93"/>
    <w:rsid w:val="001D04C9"/>
    <w:rsid w:val="001D0B34"/>
    <w:rsid w:val="001D1FDE"/>
    <w:rsid w:val="001D216E"/>
    <w:rsid w:val="001D2AF7"/>
    <w:rsid w:val="001D3437"/>
    <w:rsid w:val="001D4604"/>
    <w:rsid w:val="001D5748"/>
    <w:rsid w:val="001D60D3"/>
    <w:rsid w:val="001D61CC"/>
    <w:rsid w:val="001D6BC0"/>
    <w:rsid w:val="001D7DBC"/>
    <w:rsid w:val="001E0682"/>
    <w:rsid w:val="001E0D6F"/>
    <w:rsid w:val="001E1738"/>
    <w:rsid w:val="001E182B"/>
    <w:rsid w:val="001E18B0"/>
    <w:rsid w:val="001E2F97"/>
    <w:rsid w:val="001E5BFD"/>
    <w:rsid w:val="001E7A37"/>
    <w:rsid w:val="001F0797"/>
    <w:rsid w:val="001F19F5"/>
    <w:rsid w:val="001F44EB"/>
    <w:rsid w:val="001F47FF"/>
    <w:rsid w:val="001F600D"/>
    <w:rsid w:val="001F6609"/>
    <w:rsid w:val="001F6690"/>
    <w:rsid w:val="001F7034"/>
    <w:rsid w:val="0020072B"/>
    <w:rsid w:val="00202613"/>
    <w:rsid w:val="00203150"/>
    <w:rsid w:val="002053CC"/>
    <w:rsid w:val="002056BC"/>
    <w:rsid w:val="002109ED"/>
    <w:rsid w:val="002111B9"/>
    <w:rsid w:val="00212A46"/>
    <w:rsid w:val="002143D1"/>
    <w:rsid w:val="00215BDC"/>
    <w:rsid w:val="00217073"/>
    <w:rsid w:val="00217B93"/>
    <w:rsid w:val="002216F5"/>
    <w:rsid w:val="0022440D"/>
    <w:rsid w:val="002261C1"/>
    <w:rsid w:val="00226E41"/>
    <w:rsid w:val="00231583"/>
    <w:rsid w:val="00231784"/>
    <w:rsid w:val="00234AEE"/>
    <w:rsid w:val="002352BD"/>
    <w:rsid w:val="002378B2"/>
    <w:rsid w:val="00242B82"/>
    <w:rsid w:val="0024343E"/>
    <w:rsid w:val="00244187"/>
    <w:rsid w:val="0024747D"/>
    <w:rsid w:val="0024779F"/>
    <w:rsid w:val="0025072E"/>
    <w:rsid w:val="00251356"/>
    <w:rsid w:val="00251AD3"/>
    <w:rsid w:val="00251B3B"/>
    <w:rsid w:val="002520A9"/>
    <w:rsid w:val="00252918"/>
    <w:rsid w:val="00256204"/>
    <w:rsid w:val="00256771"/>
    <w:rsid w:val="00257DD6"/>
    <w:rsid w:val="0026163E"/>
    <w:rsid w:val="00262FDE"/>
    <w:rsid w:val="002632E1"/>
    <w:rsid w:val="002644CD"/>
    <w:rsid w:val="0026496B"/>
    <w:rsid w:val="002716AD"/>
    <w:rsid w:val="002717F1"/>
    <w:rsid w:val="002742A6"/>
    <w:rsid w:val="00275046"/>
    <w:rsid w:val="00275398"/>
    <w:rsid w:val="00276F8E"/>
    <w:rsid w:val="002770E5"/>
    <w:rsid w:val="00277C7D"/>
    <w:rsid w:val="00280706"/>
    <w:rsid w:val="002807FD"/>
    <w:rsid w:val="002813ED"/>
    <w:rsid w:val="00281745"/>
    <w:rsid w:val="0028178C"/>
    <w:rsid w:val="00283B44"/>
    <w:rsid w:val="002840C3"/>
    <w:rsid w:val="002846B5"/>
    <w:rsid w:val="002854B1"/>
    <w:rsid w:val="00285A3B"/>
    <w:rsid w:val="00285AC4"/>
    <w:rsid w:val="002875FA"/>
    <w:rsid w:val="00287CD2"/>
    <w:rsid w:val="002910B3"/>
    <w:rsid w:val="0029156C"/>
    <w:rsid w:val="00293B5B"/>
    <w:rsid w:val="00293CA4"/>
    <w:rsid w:val="00296205"/>
    <w:rsid w:val="002966D2"/>
    <w:rsid w:val="002967C2"/>
    <w:rsid w:val="00297A15"/>
    <w:rsid w:val="00297E03"/>
    <w:rsid w:val="002A0A4C"/>
    <w:rsid w:val="002A3108"/>
    <w:rsid w:val="002A4004"/>
    <w:rsid w:val="002A41D0"/>
    <w:rsid w:val="002A4740"/>
    <w:rsid w:val="002A52E0"/>
    <w:rsid w:val="002A6BB6"/>
    <w:rsid w:val="002B18F6"/>
    <w:rsid w:val="002B1A2F"/>
    <w:rsid w:val="002B2D6C"/>
    <w:rsid w:val="002B31ED"/>
    <w:rsid w:val="002B3552"/>
    <w:rsid w:val="002B3787"/>
    <w:rsid w:val="002B5DD9"/>
    <w:rsid w:val="002B690F"/>
    <w:rsid w:val="002B78CD"/>
    <w:rsid w:val="002B7B80"/>
    <w:rsid w:val="002C0363"/>
    <w:rsid w:val="002C0519"/>
    <w:rsid w:val="002C118A"/>
    <w:rsid w:val="002C20C2"/>
    <w:rsid w:val="002C5EAA"/>
    <w:rsid w:val="002C67A6"/>
    <w:rsid w:val="002C6A99"/>
    <w:rsid w:val="002C7B87"/>
    <w:rsid w:val="002D2B2C"/>
    <w:rsid w:val="002D4764"/>
    <w:rsid w:val="002D5E97"/>
    <w:rsid w:val="002D6812"/>
    <w:rsid w:val="002D7D30"/>
    <w:rsid w:val="002E1147"/>
    <w:rsid w:val="002E2E4A"/>
    <w:rsid w:val="002E6E18"/>
    <w:rsid w:val="002F0D49"/>
    <w:rsid w:val="002F184B"/>
    <w:rsid w:val="002F2026"/>
    <w:rsid w:val="002F280F"/>
    <w:rsid w:val="002F39F6"/>
    <w:rsid w:val="002F4884"/>
    <w:rsid w:val="002F5968"/>
    <w:rsid w:val="002F6477"/>
    <w:rsid w:val="002F696E"/>
    <w:rsid w:val="002F6DC3"/>
    <w:rsid w:val="0030076E"/>
    <w:rsid w:val="00300F91"/>
    <w:rsid w:val="00301083"/>
    <w:rsid w:val="0030260B"/>
    <w:rsid w:val="00303817"/>
    <w:rsid w:val="00305103"/>
    <w:rsid w:val="00306DF7"/>
    <w:rsid w:val="0030714F"/>
    <w:rsid w:val="00311468"/>
    <w:rsid w:val="003128A6"/>
    <w:rsid w:val="003135A0"/>
    <w:rsid w:val="0031385A"/>
    <w:rsid w:val="00315484"/>
    <w:rsid w:val="0031587B"/>
    <w:rsid w:val="00316831"/>
    <w:rsid w:val="00317203"/>
    <w:rsid w:val="0032031E"/>
    <w:rsid w:val="0032092C"/>
    <w:rsid w:val="00322586"/>
    <w:rsid w:val="00322887"/>
    <w:rsid w:val="00322946"/>
    <w:rsid w:val="00326D68"/>
    <w:rsid w:val="00331F2F"/>
    <w:rsid w:val="003404D5"/>
    <w:rsid w:val="00340764"/>
    <w:rsid w:val="0034078F"/>
    <w:rsid w:val="00343BFE"/>
    <w:rsid w:val="00345A98"/>
    <w:rsid w:val="00346DE0"/>
    <w:rsid w:val="00347BCB"/>
    <w:rsid w:val="00350301"/>
    <w:rsid w:val="003530F9"/>
    <w:rsid w:val="00353365"/>
    <w:rsid w:val="00353631"/>
    <w:rsid w:val="00353825"/>
    <w:rsid w:val="00354E2A"/>
    <w:rsid w:val="00354FE6"/>
    <w:rsid w:val="00355BB0"/>
    <w:rsid w:val="00357134"/>
    <w:rsid w:val="00361D6B"/>
    <w:rsid w:val="00364B08"/>
    <w:rsid w:val="00366822"/>
    <w:rsid w:val="003771BD"/>
    <w:rsid w:val="00377697"/>
    <w:rsid w:val="00377A58"/>
    <w:rsid w:val="003808F1"/>
    <w:rsid w:val="003833BE"/>
    <w:rsid w:val="00383488"/>
    <w:rsid w:val="00383963"/>
    <w:rsid w:val="0038407A"/>
    <w:rsid w:val="003843E6"/>
    <w:rsid w:val="00384585"/>
    <w:rsid w:val="003847F1"/>
    <w:rsid w:val="00392E17"/>
    <w:rsid w:val="003939F9"/>
    <w:rsid w:val="00395CCE"/>
    <w:rsid w:val="00395DC2"/>
    <w:rsid w:val="00395ECE"/>
    <w:rsid w:val="00396114"/>
    <w:rsid w:val="003977A4"/>
    <w:rsid w:val="003A1A35"/>
    <w:rsid w:val="003A2099"/>
    <w:rsid w:val="003A3D72"/>
    <w:rsid w:val="003A4B77"/>
    <w:rsid w:val="003A53A2"/>
    <w:rsid w:val="003A6F26"/>
    <w:rsid w:val="003A6F85"/>
    <w:rsid w:val="003B0C3C"/>
    <w:rsid w:val="003B1D80"/>
    <w:rsid w:val="003B2754"/>
    <w:rsid w:val="003B29C7"/>
    <w:rsid w:val="003B3193"/>
    <w:rsid w:val="003B39FC"/>
    <w:rsid w:val="003B46BB"/>
    <w:rsid w:val="003B4B06"/>
    <w:rsid w:val="003B66D0"/>
    <w:rsid w:val="003B6C51"/>
    <w:rsid w:val="003B75E9"/>
    <w:rsid w:val="003B7CCF"/>
    <w:rsid w:val="003C1101"/>
    <w:rsid w:val="003C12C7"/>
    <w:rsid w:val="003C2CA6"/>
    <w:rsid w:val="003C5EE5"/>
    <w:rsid w:val="003D04DA"/>
    <w:rsid w:val="003D2754"/>
    <w:rsid w:val="003D2D35"/>
    <w:rsid w:val="003D314A"/>
    <w:rsid w:val="003D3893"/>
    <w:rsid w:val="003D6338"/>
    <w:rsid w:val="003D7C5F"/>
    <w:rsid w:val="003D7ED9"/>
    <w:rsid w:val="003E07CE"/>
    <w:rsid w:val="003E0A6E"/>
    <w:rsid w:val="003E1930"/>
    <w:rsid w:val="003E21D1"/>
    <w:rsid w:val="003E397A"/>
    <w:rsid w:val="003E3A40"/>
    <w:rsid w:val="003E4A08"/>
    <w:rsid w:val="003E5B83"/>
    <w:rsid w:val="003E5C3F"/>
    <w:rsid w:val="003E5EB7"/>
    <w:rsid w:val="003F1727"/>
    <w:rsid w:val="003F2215"/>
    <w:rsid w:val="003F49BB"/>
    <w:rsid w:val="003F50F7"/>
    <w:rsid w:val="003F6AF6"/>
    <w:rsid w:val="004009CF"/>
    <w:rsid w:val="00401F40"/>
    <w:rsid w:val="00403DBB"/>
    <w:rsid w:val="00404F43"/>
    <w:rsid w:val="004063B3"/>
    <w:rsid w:val="00407402"/>
    <w:rsid w:val="00407A37"/>
    <w:rsid w:val="0041157D"/>
    <w:rsid w:val="00415439"/>
    <w:rsid w:val="00416095"/>
    <w:rsid w:val="00417BAA"/>
    <w:rsid w:val="00421565"/>
    <w:rsid w:val="00422B9D"/>
    <w:rsid w:val="004265E3"/>
    <w:rsid w:val="004271A8"/>
    <w:rsid w:val="00443DBE"/>
    <w:rsid w:val="00444396"/>
    <w:rsid w:val="00444A5A"/>
    <w:rsid w:val="0044518F"/>
    <w:rsid w:val="00446C38"/>
    <w:rsid w:val="00451889"/>
    <w:rsid w:val="00453F44"/>
    <w:rsid w:val="00455E0C"/>
    <w:rsid w:val="0045637F"/>
    <w:rsid w:val="00457B73"/>
    <w:rsid w:val="00457C30"/>
    <w:rsid w:val="00457EEE"/>
    <w:rsid w:val="00460634"/>
    <w:rsid w:val="004631C0"/>
    <w:rsid w:val="004646E4"/>
    <w:rsid w:val="0047143D"/>
    <w:rsid w:val="00471EAF"/>
    <w:rsid w:val="00471FA5"/>
    <w:rsid w:val="00472C5B"/>
    <w:rsid w:val="00472CCD"/>
    <w:rsid w:val="004737A5"/>
    <w:rsid w:val="004741C3"/>
    <w:rsid w:val="00476967"/>
    <w:rsid w:val="00476D35"/>
    <w:rsid w:val="00477A2B"/>
    <w:rsid w:val="004804C7"/>
    <w:rsid w:val="00480A06"/>
    <w:rsid w:val="00483154"/>
    <w:rsid w:val="00483853"/>
    <w:rsid w:val="00483BD2"/>
    <w:rsid w:val="00483DE1"/>
    <w:rsid w:val="004843C9"/>
    <w:rsid w:val="004857AA"/>
    <w:rsid w:val="00485EB5"/>
    <w:rsid w:val="0048798E"/>
    <w:rsid w:val="00490085"/>
    <w:rsid w:val="00491062"/>
    <w:rsid w:val="004920AE"/>
    <w:rsid w:val="00492461"/>
    <w:rsid w:val="004934E1"/>
    <w:rsid w:val="00494D13"/>
    <w:rsid w:val="004958D4"/>
    <w:rsid w:val="0049665D"/>
    <w:rsid w:val="00496819"/>
    <w:rsid w:val="00496CBB"/>
    <w:rsid w:val="00497878"/>
    <w:rsid w:val="004A07AF"/>
    <w:rsid w:val="004A0A1F"/>
    <w:rsid w:val="004A19D7"/>
    <w:rsid w:val="004A1D11"/>
    <w:rsid w:val="004A20BC"/>
    <w:rsid w:val="004A21B7"/>
    <w:rsid w:val="004A339C"/>
    <w:rsid w:val="004A3FC5"/>
    <w:rsid w:val="004A5353"/>
    <w:rsid w:val="004A56FE"/>
    <w:rsid w:val="004A683C"/>
    <w:rsid w:val="004A7D03"/>
    <w:rsid w:val="004B0BFB"/>
    <w:rsid w:val="004B0C27"/>
    <w:rsid w:val="004B11F1"/>
    <w:rsid w:val="004B1421"/>
    <w:rsid w:val="004B2D45"/>
    <w:rsid w:val="004B396C"/>
    <w:rsid w:val="004B5B18"/>
    <w:rsid w:val="004B5D80"/>
    <w:rsid w:val="004C0D87"/>
    <w:rsid w:val="004C1853"/>
    <w:rsid w:val="004C466D"/>
    <w:rsid w:val="004C612C"/>
    <w:rsid w:val="004D1286"/>
    <w:rsid w:val="004D179A"/>
    <w:rsid w:val="004D3BA9"/>
    <w:rsid w:val="004D40AC"/>
    <w:rsid w:val="004D4680"/>
    <w:rsid w:val="004D4A52"/>
    <w:rsid w:val="004D70EA"/>
    <w:rsid w:val="004E05D4"/>
    <w:rsid w:val="004E08DB"/>
    <w:rsid w:val="004E2C81"/>
    <w:rsid w:val="004E7329"/>
    <w:rsid w:val="004F05A0"/>
    <w:rsid w:val="004F3C8C"/>
    <w:rsid w:val="004F4431"/>
    <w:rsid w:val="00501288"/>
    <w:rsid w:val="00501B86"/>
    <w:rsid w:val="0050602D"/>
    <w:rsid w:val="00506214"/>
    <w:rsid w:val="00506EDD"/>
    <w:rsid w:val="005070FB"/>
    <w:rsid w:val="005120DC"/>
    <w:rsid w:val="005122B6"/>
    <w:rsid w:val="005123E0"/>
    <w:rsid w:val="00512962"/>
    <w:rsid w:val="00514989"/>
    <w:rsid w:val="00515430"/>
    <w:rsid w:val="00515930"/>
    <w:rsid w:val="00515F1E"/>
    <w:rsid w:val="005165F9"/>
    <w:rsid w:val="00516892"/>
    <w:rsid w:val="00516A66"/>
    <w:rsid w:val="005173DE"/>
    <w:rsid w:val="00521063"/>
    <w:rsid w:val="005237B7"/>
    <w:rsid w:val="005239C8"/>
    <w:rsid w:val="0052407D"/>
    <w:rsid w:val="00524602"/>
    <w:rsid w:val="00525D67"/>
    <w:rsid w:val="005261D4"/>
    <w:rsid w:val="00526CDE"/>
    <w:rsid w:val="0052707D"/>
    <w:rsid w:val="00527A1B"/>
    <w:rsid w:val="005317B5"/>
    <w:rsid w:val="00532145"/>
    <w:rsid w:val="00532CF5"/>
    <w:rsid w:val="005347D6"/>
    <w:rsid w:val="00540452"/>
    <w:rsid w:val="005435FC"/>
    <w:rsid w:val="00543813"/>
    <w:rsid w:val="005444D3"/>
    <w:rsid w:val="00545F35"/>
    <w:rsid w:val="005475C9"/>
    <w:rsid w:val="00551B3D"/>
    <w:rsid w:val="00551B9E"/>
    <w:rsid w:val="005558ED"/>
    <w:rsid w:val="00555A15"/>
    <w:rsid w:val="0055648C"/>
    <w:rsid w:val="0055664B"/>
    <w:rsid w:val="00560F9D"/>
    <w:rsid w:val="0056423E"/>
    <w:rsid w:val="00564C07"/>
    <w:rsid w:val="00565619"/>
    <w:rsid w:val="00565BBE"/>
    <w:rsid w:val="00566260"/>
    <w:rsid w:val="00566886"/>
    <w:rsid w:val="00566D74"/>
    <w:rsid w:val="00567CBB"/>
    <w:rsid w:val="0057036F"/>
    <w:rsid w:val="00570A30"/>
    <w:rsid w:val="00571031"/>
    <w:rsid w:val="0057380D"/>
    <w:rsid w:val="00573C76"/>
    <w:rsid w:val="00573E32"/>
    <w:rsid w:val="00573F2E"/>
    <w:rsid w:val="00574F61"/>
    <w:rsid w:val="00577E55"/>
    <w:rsid w:val="0058047F"/>
    <w:rsid w:val="00581AD6"/>
    <w:rsid w:val="00582465"/>
    <w:rsid w:val="0058320D"/>
    <w:rsid w:val="00583E4B"/>
    <w:rsid w:val="00585B22"/>
    <w:rsid w:val="00585B84"/>
    <w:rsid w:val="0058750C"/>
    <w:rsid w:val="00590048"/>
    <w:rsid w:val="00590DA1"/>
    <w:rsid w:val="00592991"/>
    <w:rsid w:val="00592E2B"/>
    <w:rsid w:val="005946B7"/>
    <w:rsid w:val="00594ADE"/>
    <w:rsid w:val="00596DB5"/>
    <w:rsid w:val="005A14DE"/>
    <w:rsid w:val="005A239D"/>
    <w:rsid w:val="005A288E"/>
    <w:rsid w:val="005A3255"/>
    <w:rsid w:val="005A3DD3"/>
    <w:rsid w:val="005A4018"/>
    <w:rsid w:val="005A50E0"/>
    <w:rsid w:val="005A63C7"/>
    <w:rsid w:val="005A6511"/>
    <w:rsid w:val="005A6DFF"/>
    <w:rsid w:val="005A7D04"/>
    <w:rsid w:val="005A7F24"/>
    <w:rsid w:val="005A7F40"/>
    <w:rsid w:val="005B2591"/>
    <w:rsid w:val="005B2811"/>
    <w:rsid w:val="005B2E47"/>
    <w:rsid w:val="005B2F37"/>
    <w:rsid w:val="005B38BC"/>
    <w:rsid w:val="005B6FFE"/>
    <w:rsid w:val="005B7417"/>
    <w:rsid w:val="005B759C"/>
    <w:rsid w:val="005B77BF"/>
    <w:rsid w:val="005B77DE"/>
    <w:rsid w:val="005C05E1"/>
    <w:rsid w:val="005C10AE"/>
    <w:rsid w:val="005C16C6"/>
    <w:rsid w:val="005C4FDC"/>
    <w:rsid w:val="005C5719"/>
    <w:rsid w:val="005C5B6D"/>
    <w:rsid w:val="005C5FD1"/>
    <w:rsid w:val="005C6F36"/>
    <w:rsid w:val="005D0199"/>
    <w:rsid w:val="005D1725"/>
    <w:rsid w:val="005D184F"/>
    <w:rsid w:val="005D1CB3"/>
    <w:rsid w:val="005D297A"/>
    <w:rsid w:val="005D30BF"/>
    <w:rsid w:val="005D3C44"/>
    <w:rsid w:val="005D4273"/>
    <w:rsid w:val="005D685D"/>
    <w:rsid w:val="005E211B"/>
    <w:rsid w:val="005E2939"/>
    <w:rsid w:val="005E2B86"/>
    <w:rsid w:val="005E619B"/>
    <w:rsid w:val="005F0EC1"/>
    <w:rsid w:val="005F246F"/>
    <w:rsid w:val="005F2F5A"/>
    <w:rsid w:val="005F491E"/>
    <w:rsid w:val="005F57F9"/>
    <w:rsid w:val="005F5C6C"/>
    <w:rsid w:val="005F5CDD"/>
    <w:rsid w:val="005F5D87"/>
    <w:rsid w:val="005F6096"/>
    <w:rsid w:val="00600087"/>
    <w:rsid w:val="006032F9"/>
    <w:rsid w:val="00604B09"/>
    <w:rsid w:val="00606DA9"/>
    <w:rsid w:val="00606F9F"/>
    <w:rsid w:val="0060758E"/>
    <w:rsid w:val="006077F8"/>
    <w:rsid w:val="00607BC9"/>
    <w:rsid w:val="00611272"/>
    <w:rsid w:val="006117F0"/>
    <w:rsid w:val="00611CDE"/>
    <w:rsid w:val="006136CA"/>
    <w:rsid w:val="00613AD2"/>
    <w:rsid w:val="00614152"/>
    <w:rsid w:val="006141EA"/>
    <w:rsid w:val="00614EE0"/>
    <w:rsid w:val="006156AF"/>
    <w:rsid w:val="0061610C"/>
    <w:rsid w:val="00616677"/>
    <w:rsid w:val="00616BB5"/>
    <w:rsid w:val="00617BA3"/>
    <w:rsid w:val="0062029D"/>
    <w:rsid w:val="0062190C"/>
    <w:rsid w:val="00621E17"/>
    <w:rsid w:val="006226E2"/>
    <w:rsid w:val="006228E4"/>
    <w:rsid w:val="006229CD"/>
    <w:rsid w:val="00625813"/>
    <w:rsid w:val="00626031"/>
    <w:rsid w:val="006263C0"/>
    <w:rsid w:val="0063167E"/>
    <w:rsid w:val="00631D67"/>
    <w:rsid w:val="0063246A"/>
    <w:rsid w:val="00632782"/>
    <w:rsid w:val="00633674"/>
    <w:rsid w:val="00635073"/>
    <w:rsid w:val="0063522A"/>
    <w:rsid w:val="00635C62"/>
    <w:rsid w:val="00640DBA"/>
    <w:rsid w:val="00643B89"/>
    <w:rsid w:val="006461D1"/>
    <w:rsid w:val="006471A9"/>
    <w:rsid w:val="00647207"/>
    <w:rsid w:val="00650CD7"/>
    <w:rsid w:val="00653E33"/>
    <w:rsid w:val="00655C9B"/>
    <w:rsid w:val="00656E6D"/>
    <w:rsid w:val="00657273"/>
    <w:rsid w:val="00657761"/>
    <w:rsid w:val="00657B9C"/>
    <w:rsid w:val="006603D6"/>
    <w:rsid w:val="00660C97"/>
    <w:rsid w:val="00661F9C"/>
    <w:rsid w:val="006620AE"/>
    <w:rsid w:val="006650BE"/>
    <w:rsid w:val="0066603E"/>
    <w:rsid w:val="00667E51"/>
    <w:rsid w:val="00670BEF"/>
    <w:rsid w:val="0067109C"/>
    <w:rsid w:val="006711F2"/>
    <w:rsid w:val="006728F6"/>
    <w:rsid w:val="00673D1F"/>
    <w:rsid w:val="006743C7"/>
    <w:rsid w:val="00675081"/>
    <w:rsid w:val="00676F33"/>
    <w:rsid w:val="0067743E"/>
    <w:rsid w:val="00681316"/>
    <w:rsid w:val="00681E1D"/>
    <w:rsid w:val="006828EF"/>
    <w:rsid w:val="006829F6"/>
    <w:rsid w:val="00682A4C"/>
    <w:rsid w:val="006830EC"/>
    <w:rsid w:val="00684D8C"/>
    <w:rsid w:val="00686090"/>
    <w:rsid w:val="00686CA2"/>
    <w:rsid w:val="006916FC"/>
    <w:rsid w:val="00691AF4"/>
    <w:rsid w:val="0069446D"/>
    <w:rsid w:val="00694C86"/>
    <w:rsid w:val="00694E2A"/>
    <w:rsid w:val="00695227"/>
    <w:rsid w:val="006958E6"/>
    <w:rsid w:val="006975D9"/>
    <w:rsid w:val="00697E69"/>
    <w:rsid w:val="006A0670"/>
    <w:rsid w:val="006A0CBB"/>
    <w:rsid w:val="006A10BB"/>
    <w:rsid w:val="006A19F1"/>
    <w:rsid w:val="006A1CF5"/>
    <w:rsid w:val="006A3322"/>
    <w:rsid w:val="006A4A30"/>
    <w:rsid w:val="006A7C4E"/>
    <w:rsid w:val="006B0A32"/>
    <w:rsid w:val="006B1A40"/>
    <w:rsid w:val="006B21CE"/>
    <w:rsid w:val="006B53B7"/>
    <w:rsid w:val="006B5B84"/>
    <w:rsid w:val="006B6EFF"/>
    <w:rsid w:val="006B7E4B"/>
    <w:rsid w:val="006C0239"/>
    <w:rsid w:val="006C0E5C"/>
    <w:rsid w:val="006C4B74"/>
    <w:rsid w:val="006C5147"/>
    <w:rsid w:val="006C53E3"/>
    <w:rsid w:val="006C6B5E"/>
    <w:rsid w:val="006C7C91"/>
    <w:rsid w:val="006C7EBC"/>
    <w:rsid w:val="006D160A"/>
    <w:rsid w:val="006D1957"/>
    <w:rsid w:val="006D3297"/>
    <w:rsid w:val="006D3FED"/>
    <w:rsid w:val="006D4345"/>
    <w:rsid w:val="006E04FC"/>
    <w:rsid w:val="006E10D4"/>
    <w:rsid w:val="006E141E"/>
    <w:rsid w:val="006E3022"/>
    <w:rsid w:val="006E45E7"/>
    <w:rsid w:val="006E4CD9"/>
    <w:rsid w:val="006E4D87"/>
    <w:rsid w:val="006E57D3"/>
    <w:rsid w:val="006E60FD"/>
    <w:rsid w:val="006E6676"/>
    <w:rsid w:val="006E7448"/>
    <w:rsid w:val="006F12FF"/>
    <w:rsid w:val="006F62C4"/>
    <w:rsid w:val="007011AB"/>
    <w:rsid w:val="00703BC3"/>
    <w:rsid w:val="00704481"/>
    <w:rsid w:val="00705EFA"/>
    <w:rsid w:val="007078D4"/>
    <w:rsid w:val="00707A0A"/>
    <w:rsid w:val="00711FD8"/>
    <w:rsid w:val="00712810"/>
    <w:rsid w:val="00715A10"/>
    <w:rsid w:val="00715E86"/>
    <w:rsid w:val="007162BE"/>
    <w:rsid w:val="0071645C"/>
    <w:rsid w:val="0071649B"/>
    <w:rsid w:val="007165D5"/>
    <w:rsid w:val="00716986"/>
    <w:rsid w:val="00722D5F"/>
    <w:rsid w:val="007231F0"/>
    <w:rsid w:val="00723FCE"/>
    <w:rsid w:val="00724F6F"/>
    <w:rsid w:val="007255B7"/>
    <w:rsid w:val="0072599B"/>
    <w:rsid w:val="00726A1F"/>
    <w:rsid w:val="00727157"/>
    <w:rsid w:val="0072788A"/>
    <w:rsid w:val="0073081C"/>
    <w:rsid w:val="00730C73"/>
    <w:rsid w:val="00731179"/>
    <w:rsid w:val="007335CE"/>
    <w:rsid w:val="00734EEF"/>
    <w:rsid w:val="00735151"/>
    <w:rsid w:val="00735BDC"/>
    <w:rsid w:val="007364F1"/>
    <w:rsid w:val="00736602"/>
    <w:rsid w:val="007371A9"/>
    <w:rsid w:val="0073755C"/>
    <w:rsid w:val="0073772A"/>
    <w:rsid w:val="007378D4"/>
    <w:rsid w:val="00737935"/>
    <w:rsid w:val="007405C9"/>
    <w:rsid w:val="00740AB7"/>
    <w:rsid w:val="00741456"/>
    <w:rsid w:val="007415CF"/>
    <w:rsid w:val="007453EE"/>
    <w:rsid w:val="00745FC2"/>
    <w:rsid w:val="0074789C"/>
    <w:rsid w:val="007479BF"/>
    <w:rsid w:val="0075043B"/>
    <w:rsid w:val="00752743"/>
    <w:rsid w:val="00754F1C"/>
    <w:rsid w:val="00755AAD"/>
    <w:rsid w:val="00755C42"/>
    <w:rsid w:val="00756F80"/>
    <w:rsid w:val="00757010"/>
    <w:rsid w:val="00760431"/>
    <w:rsid w:val="0076091B"/>
    <w:rsid w:val="00761A9B"/>
    <w:rsid w:val="00762F70"/>
    <w:rsid w:val="0076436D"/>
    <w:rsid w:val="00764899"/>
    <w:rsid w:val="00764DD7"/>
    <w:rsid w:val="00765C8D"/>
    <w:rsid w:val="007668E5"/>
    <w:rsid w:val="00767BAF"/>
    <w:rsid w:val="00767F40"/>
    <w:rsid w:val="007706F6"/>
    <w:rsid w:val="00771B09"/>
    <w:rsid w:val="00772CF7"/>
    <w:rsid w:val="0077457C"/>
    <w:rsid w:val="007747FB"/>
    <w:rsid w:val="00775E1B"/>
    <w:rsid w:val="0077660A"/>
    <w:rsid w:val="00780387"/>
    <w:rsid w:val="00781D08"/>
    <w:rsid w:val="0078347C"/>
    <w:rsid w:val="00784C34"/>
    <w:rsid w:val="00786403"/>
    <w:rsid w:val="007878B3"/>
    <w:rsid w:val="00790353"/>
    <w:rsid w:val="00796654"/>
    <w:rsid w:val="007973D0"/>
    <w:rsid w:val="007A170B"/>
    <w:rsid w:val="007A25B5"/>
    <w:rsid w:val="007A47DA"/>
    <w:rsid w:val="007A5D7B"/>
    <w:rsid w:val="007A5DD3"/>
    <w:rsid w:val="007A6A53"/>
    <w:rsid w:val="007A6CE0"/>
    <w:rsid w:val="007A78BB"/>
    <w:rsid w:val="007A7904"/>
    <w:rsid w:val="007A7D84"/>
    <w:rsid w:val="007A7F68"/>
    <w:rsid w:val="007B13FE"/>
    <w:rsid w:val="007B1446"/>
    <w:rsid w:val="007B1B95"/>
    <w:rsid w:val="007B2EDF"/>
    <w:rsid w:val="007B335A"/>
    <w:rsid w:val="007B3916"/>
    <w:rsid w:val="007B5D3A"/>
    <w:rsid w:val="007B6FFE"/>
    <w:rsid w:val="007B7AD6"/>
    <w:rsid w:val="007C1890"/>
    <w:rsid w:val="007C25E7"/>
    <w:rsid w:val="007C408D"/>
    <w:rsid w:val="007C6DBC"/>
    <w:rsid w:val="007C7E7D"/>
    <w:rsid w:val="007D094E"/>
    <w:rsid w:val="007D123C"/>
    <w:rsid w:val="007D2C05"/>
    <w:rsid w:val="007D2DEF"/>
    <w:rsid w:val="007D3E2B"/>
    <w:rsid w:val="007D4113"/>
    <w:rsid w:val="007D434E"/>
    <w:rsid w:val="007D65E2"/>
    <w:rsid w:val="007D7519"/>
    <w:rsid w:val="007D77AE"/>
    <w:rsid w:val="007D7B3D"/>
    <w:rsid w:val="007D7DB6"/>
    <w:rsid w:val="007E0302"/>
    <w:rsid w:val="007E2F2C"/>
    <w:rsid w:val="007E323B"/>
    <w:rsid w:val="007E5100"/>
    <w:rsid w:val="007E63C2"/>
    <w:rsid w:val="007E6AA8"/>
    <w:rsid w:val="007E7CB4"/>
    <w:rsid w:val="007F1CB8"/>
    <w:rsid w:val="007F2B35"/>
    <w:rsid w:val="007F55F3"/>
    <w:rsid w:val="00800804"/>
    <w:rsid w:val="00800C28"/>
    <w:rsid w:val="008015AD"/>
    <w:rsid w:val="008033F8"/>
    <w:rsid w:val="00803C78"/>
    <w:rsid w:val="00804B29"/>
    <w:rsid w:val="00805355"/>
    <w:rsid w:val="00806345"/>
    <w:rsid w:val="008072F0"/>
    <w:rsid w:val="00810794"/>
    <w:rsid w:val="00811292"/>
    <w:rsid w:val="00811C2C"/>
    <w:rsid w:val="0081228A"/>
    <w:rsid w:val="00813A1C"/>
    <w:rsid w:val="00814702"/>
    <w:rsid w:val="00814FAD"/>
    <w:rsid w:val="00815383"/>
    <w:rsid w:val="008160CD"/>
    <w:rsid w:val="00816409"/>
    <w:rsid w:val="00822179"/>
    <w:rsid w:val="00822CEE"/>
    <w:rsid w:val="008240B1"/>
    <w:rsid w:val="008267AE"/>
    <w:rsid w:val="00830E61"/>
    <w:rsid w:val="00832242"/>
    <w:rsid w:val="008323F5"/>
    <w:rsid w:val="0083280C"/>
    <w:rsid w:val="00832949"/>
    <w:rsid w:val="00832E8E"/>
    <w:rsid w:val="00834351"/>
    <w:rsid w:val="00835F34"/>
    <w:rsid w:val="00841AE6"/>
    <w:rsid w:val="00842339"/>
    <w:rsid w:val="008424F2"/>
    <w:rsid w:val="0084457D"/>
    <w:rsid w:val="00844DBA"/>
    <w:rsid w:val="00845510"/>
    <w:rsid w:val="00850475"/>
    <w:rsid w:val="008523A3"/>
    <w:rsid w:val="008534FF"/>
    <w:rsid w:val="008536EB"/>
    <w:rsid w:val="0085401A"/>
    <w:rsid w:val="00854A68"/>
    <w:rsid w:val="0086006E"/>
    <w:rsid w:val="00860FDA"/>
    <w:rsid w:val="008610D8"/>
    <w:rsid w:val="008613DB"/>
    <w:rsid w:val="00861E17"/>
    <w:rsid w:val="008624CA"/>
    <w:rsid w:val="00863537"/>
    <w:rsid w:val="008642FC"/>
    <w:rsid w:val="00867FF7"/>
    <w:rsid w:val="008706D7"/>
    <w:rsid w:val="008719EA"/>
    <w:rsid w:val="008720B6"/>
    <w:rsid w:val="00872B34"/>
    <w:rsid w:val="008733D3"/>
    <w:rsid w:val="00873797"/>
    <w:rsid w:val="008737EA"/>
    <w:rsid w:val="0087397F"/>
    <w:rsid w:val="00873DA6"/>
    <w:rsid w:val="00873FC6"/>
    <w:rsid w:val="0087642F"/>
    <w:rsid w:val="00877291"/>
    <w:rsid w:val="00877E57"/>
    <w:rsid w:val="00877FC5"/>
    <w:rsid w:val="00877FEE"/>
    <w:rsid w:val="00880A8F"/>
    <w:rsid w:val="00885B1E"/>
    <w:rsid w:val="0089258D"/>
    <w:rsid w:val="00892B4E"/>
    <w:rsid w:val="00892E30"/>
    <w:rsid w:val="00894ADA"/>
    <w:rsid w:val="00894F92"/>
    <w:rsid w:val="008955ED"/>
    <w:rsid w:val="0089656A"/>
    <w:rsid w:val="0089732B"/>
    <w:rsid w:val="00897629"/>
    <w:rsid w:val="008A0A29"/>
    <w:rsid w:val="008A0AB5"/>
    <w:rsid w:val="008A13E4"/>
    <w:rsid w:val="008A3051"/>
    <w:rsid w:val="008A7FF1"/>
    <w:rsid w:val="008B1109"/>
    <w:rsid w:val="008B1E46"/>
    <w:rsid w:val="008B2802"/>
    <w:rsid w:val="008B4585"/>
    <w:rsid w:val="008B48EC"/>
    <w:rsid w:val="008B52EF"/>
    <w:rsid w:val="008B5DBF"/>
    <w:rsid w:val="008B6353"/>
    <w:rsid w:val="008B7989"/>
    <w:rsid w:val="008C0148"/>
    <w:rsid w:val="008C1457"/>
    <w:rsid w:val="008C190A"/>
    <w:rsid w:val="008C19E9"/>
    <w:rsid w:val="008C2823"/>
    <w:rsid w:val="008C531E"/>
    <w:rsid w:val="008C6EDF"/>
    <w:rsid w:val="008C789A"/>
    <w:rsid w:val="008C7F86"/>
    <w:rsid w:val="008D0B43"/>
    <w:rsid w:val="008D17C4"/>
    <w:rsid w:val="008D1AF2"/>
    <w:rsid w:val="008D2532"/>
    <w:rsid w:val="008D37A2"/>
    <w:rsid w:val="008D6D5B"/>
    <w:rsid w:val="008D7773"/>
    <w:rsid w:val="008E0408"/>
    <w:rsid w:val="008E2785"/>
    <w:rsid w:val="008E2ACA"/>
    <w:rsid w:val="008E3CB0"/>
    <w:rsid w:val="008E50B7"/>
    <w:rsid w:val="008E5A8F"/>
    <w:rsid w:val="008E5DA4"/>
    <w:rsid w:val="008E6935"/>
    <w:rsid w:val="008E7A42"/>
    <w:rsid w:val="008F17F2"/>
    <w:rsid w:val="008F2BD2"/>
    <w:rsid w:val="008F3FD2"/>
    <w:rsid w:val="008F467C"/>
    <w:rsid w:val="008F473A"/>
    <w:rsid w:val="008F51BA"/>
    <w:rsid w:val="008F5F67"/>
    <w:rsid w:val="008F6CC2"/>
    <w:rsid w:val="009016C2"/>
    <w:rsid w:val="00902DA7"/>
    <w:rsid w:val="00904E0A"/>
    <w:rsid w:val="0090587C"/>
    <w:rsid w:val="009061C3"/>
    <w:rsid w:val="00906F2C"/>
    <w:rsid w:val="00911175"/>
    <w:rsid w:val="00911886"/>
    <w:rsid w:val="00913BD5"/>
    <w:rsid w:val="00914FF4"/>
    <w:rsid w:val="009150D0"/>
    <w:rsid w:val="00920497"/>
    <w:rsid w:val="00922136"/>
    <w:rsid w:val="009226FF"/>
    <w:rsid w:val="00922D52"/>
    <w:rsid w:val="00923C88"/>
    <w:rsid w:val="00923ECA"/>
    <w:rsid w:val="00925B3F"/>
    <w:rsid w:val="00925F91"/>
    <w:rsid w:val="00926BCE"/>
    <w:rsid w:val="00927D83"/>
    <w:rsid w:val="0093046C"/>
    <w:rsid w:val="00930EB3"/>
    <w:rsid w:val="009316B3"/>
    <w:rsid w:val="0093295B"/>
    <w:rsid w:val="00934329"/>
    <w:rsid w:val="0093501D"/>
    <w:rsid w:val="009372C2"/>
    <w:rsid w:val="009372FB"/>
    <w:rsid w:val="009410E3"/>
    <w:rsid w:val="0094147D"/>
    <w:rsid w:val="00941AE7"/>
    <w:rsid w:val="0094241E"/>
    <w:rsid w:val="00942C31"/>
    <w:rsid w:val="009472DD"/>
    <w:rsid w:val="00947372"/>
    <w:rsid w:val="009512EF"/>
    <w:rsid w:val="00955759"/>
    <w:rsid w:val="00955A2C"/>
    <w:rsid w:val="00961C21"/>
    <w:rsid w:val="00962220"/>
    <w:rsid w:val="00962F5D"/>
    <w:rsid w:val="009641C1"/>
    <w:rsid w:val="00965870"/>
    <w:rsid w:val="00965CE6"/>
    <w:rsid w:val="00967871"/>
    <w:rsid w:val="00967DE1"/>
    <w:rsid w:val="00972496"/>
    <w:rsid w:val="00972AA6"/>
    <w:rsid w:val="009733B7"/>
    <w:rsid w:val="00975232"/>
    <w:rsid w:val="00975249"/>
    <w:rsid w:val="00975E75"/>
    <w:rsid w:val="00976E1E"/>
    <w:rsid w:val="009807D4"/>
    <w:rsid w:val="00980A29"/>
    <w:rsid w:val="009814D3"/>
    <w:rsid w:val="0098158E"/>
    <w:rsid w:val="0098207D"/>
    <w:rsid w:val="00982360"/>
    <w:rsid w:val="00982CA2"/>
    <w:rsid w:val="009856CB"/>
    <w:rsid w:val="00985EF7"/>
    <w:rsid w:val="00986AFA"/>
    <w:rsid w:val="00987ABD"/>
    <w:rsid w:val="00987CC9"/>
    <w:rsid w:val="00990081"/>
    <w:rsid w:val="00993DBF"/>
    <w:rsid w:val="00993F8F"/>
    <w:rsid w:val="009A2A22"/>
    <w:rsid w:val="009A33B4"/>
    <w:rsid w:val="009A38F4"/>
    <w:rsid w:val="009A63D3"/>
    <w:rsid w:val="009A70AA"/>
    <w:rsid w:val="009A75D7"/>
    <w:rsid w:val="009A7BF2"/>
    <w:rsid w:val="009B0CBC"/>
    <w:rsid w:val="009B232F"/>
    <w:rsid w:val="009B3BF2"/>
    <w:rsid w:val="009B4608"/>
    <w:rsid w:val="009B4788"/>
    <w:rsid w:val="009B49FC"/>
    <w:rsid w:val="009B4A15"/>
    <w:rsid w:val="009B4FB2"/>
    <w:rsid w:val="009B502B"/>
    <w:rsid w:val="009B61E4"/>
    <w:rsid w:val="009B6414"/>
    <w:rsid w:val="009B6660"/>
    <w:rsid w:val="009B6764"/>
    <w:rsid w:val="009B68BC"/>
    <w:rsid w:val="009B6976"/>
    <w:rsid w:val="009B78D1"/>
    <w:rsid w:val="009B7A07"/>
    <w:rsid w:val="009C0883"/>
    <w:rsid w:val="009C3D21"/>
    <w:rsid w:val="009C3D52"/>
    <w:rsid w:val="009C4ED4"/>
    <w:rsid w:val="009C6A8B"/>
    <w:rsid w:val="009C6FB7"/>
    <w:rsid w:val="009D0046"/>
    <w:rsid w:val="009D0A40"/>
    <w:rsid w:val="009D1550"/>
    <w:rsid w:val="009D1E86"/>
    <w:rsid w:val="009D2D28"/>
    <w:rsid w:val="009D529A"/>
    <w:rsid w:val="009D638C"/>
    <w:rsid w:val="009D7009"/>
    <w:rsid w:val="009E0E3D"/>
    <w:rsid w:val="009E1A67"/>
    <w:rsid w:val="009E1EFB"/>
    <w:rsid w:val="009E1F26"/>
    <w:rsid w:val="009E28BA"/>
    <w:rsid w:val="009F087F"/>
    <w:rsid w:val="009F1687"/>
    <w:rsid w:val="009F2395"/>
    <w:rsid w:val="009F3C95"/>
    <w:rsid w:val="009F4B9F"/>
    <w:rsid w:val="009F5420"/>
    <w:rsid w:val="009F56DC"/>
    <w:rsid w:val="009F5808"/>
    <w:rsid w:val="009F59CA"/>
    <w:rsid w:val="009F6F9B"/>
    <w:rsid w:val="00A00252"/>
    <w:rsid w:val="00A009AF"/>
    <w:rsid w:val="00A02895"/>
    <w:rsid w:val="00A029DC"/>
    <w:rsid w:val="00A034C3"/>
    <w:rsid w:val="00A0396B"/>
    <w:rsid w:val="00A045AB"/>
    <w:rsid w:val="00A064BD"/>
    <w:rsid w:val="00A0651E"/>
    <w:rsid w:val="00A0666D"/>
    <w:rsid w:val="00A10E02"/>
    <w:rsid w:val="00A169BD"/>
    <w:rsid w:val="00A232C0"/>
    <w:rsid w:val="00A23C17"/>
    <w:rsid w:val="00A251FF"/>
    <w:rsid w:val="00A25372"/>
    <w:rsid w:val="00A25D31"/>
    <w:rsid w:val="00A26550"/>
    <w:rsid w:val="00A270EC"/>
    <w:rsid w:val="00A271B2"/>
    <w:rsid w:val="00A27269"/>
    <w:rsid w:val="00A30A01"/>
    <w:rsid w:val="00A324F6"/>
    <w:rsid w:val="00A33EEA"/>
    <w:rsid w:val="00A34357"/>
    <w:rsid w:val="00A3610E"/>
    <w:rsid w:val="00A40258"/>
    <w:rsid w:val="00A402C7"/>
    <w:rsid w:val="00A40494"/>
    <w:rsid w:val="00A4057A"/>
    <w:rsid w:val="00A416DF"/>
    <w:rsid w:val="00A41A0C"/>
    <w:rsid w:val="00A421BD"/>
    <w:rsid w:val="00A42C15"/>
    <w:rsid w:val="00A431EA"/>
    <w:rsid w:val="00A4358D"/>
    <w:rsid w:val="00A43E1E"/>
    <w:rsid w:val="00A44923"/>
    <w:rsid w:val="00A44C35"/>
    <w:rsid w:val="00A44F0B"/>
    <w:rsid w:val="00A453B6"/>
    <w:rsid w:val="00A456BA"/>
    <w:rsid w:val="00A45D54"/>
    <w:rsid w:val="00A46DB2"/>
    <w:rsid w:val="00A4776B"/>
    <w:rsid w:val="00A478E7"/>
    <w:rsid w:val="00A5012E"/>
    <w:rsid w:val="00A50255"/>
    <w:rsid w:val="00A51EB6"/>
    <w:rsid w:val="00A56270"/>
    <w:rsid w:val="00A5667E"/>
    <w:rsid w:val="00A573C9"/>
    <w:rsid w:val="00A600F8"/>
    <w:rsid w:val="00A62119"/>
    <w:rsid w:val="00A63211"/>
    <w:rsid w:val="00A636E6"/>
    <w:rsid w:val="00A6444B"/>
    <w:rsid w:val="00A645AF"/>
    <w:rsid w:val="00A67E9D"/>
    <w:rsid w:val="00A714FD"/>
    <w:rsid w:val="00A721B9"/>
    <w:rsid w:val="00A72918"/>
    <w:rsid w:val="00A7390B"/>
    <w:rsid w:val="00A73D1C"/>
    <w:rsid w:val="00A754F5"/>
    <w:rsid w:val="00A75650"/>
    <w:rsid w:val="00A7567C"/>
    <w:rsid w:val="00A77196"/>
    <w:rsid w:val="00A778D9"/>
    <w:rsid w:val="00A80473"/>
    <w:rsid w:val="00A8059B"/>
    <w:rsid w:val="00A8142B"/>
    <w:rsid w:val="00A834F1"/>
    <w:rsid w:val="00A85D8D"/>
    <w:rsid w:val="00A863A6"/>
    <w:rsid w:val="00A86E47"/>
    <w:rsid w:val="00A91060"/>
    <w:rsid w:val="00A91697"/>
    <w:rsid w:val="00A94109"/>
    <w:rsid w:val="00A959D5"/>
    <w:rsid w:val="00AA040A"/>
    <w:rsid w:val="00AA437F"/>
    <w:rsid w:val="00AA4489"/>
    <w:rsid w:val="00AA5080"/>
    <w:rsid w:val="00AA797D"/>
    <w:rsid w:val="00AB13B7"/>
    <w:rsid w:val="00AB24EE"/>
    <w:rsid w:val="00AB2E64"/>
    <w:rsid w:val="00AB2F5D"/>
    <w:rsid w:val="00AB50B2"/>
    <w:rsid w:val="00AB50BC"/>
    <w:rsid w:val="00AB58D6"/>
    <w:rsid w:val="00AB5E5B"/>
    <w:rsid w:val="00AB7FFD"/>
    <w:rsid w:val="00AC26CE"/>
    <w:rsid w:val="00AC2970"/>
    <w:rsid w:val="00AC31E6"/>
    <w:rsid w:val="00AC3DC6"/>
    <w:rsid w:val="00AC58D0"/>
    <w:rsid w:val="00AC5EE8"/>
    <w:rsid w:val="00AC7257"/>
    <w:rsid w:val="00AD708D"/>
    <w:rsid w:val="00AD7EEB"/>
    <w:rsid w:val="00AD7F1D"/>
    <w:rsid w:val="00AE20A9"/>
    <w:rsid w:val="00AE4976"/>
    <w:rsid w:val="00AE570D"/>
    <w:rsid w:val="00AE660F"/>
    <w:rsid w:val="00AE6918"/>
    <w:rsid w:val="00AE693A"/>
    <w:rsid w:val="00AE6E6A"/>
    <w:rsid w:val="00AE7728"/>
    <w:rsid w:val="00AE7851"/>
    <w:rsid w:val="00AE7CD1"/>
    <w:rsid w:val="00AF4418"/>
    <w:rsid w:val="00AF4719"/>
    <w:rsid w:val="00AF6647"/>
    <w:rsid w:val="00AF6B01"/>
    <w:rsid w:val="00AF72B7"/>
    <w:rsid w:val="00B00A67"/>
    <w:rsid w:val="00B00DD7"/>
    <w:rsid w:val="00B01E69"/>
    <w:rsid w:val="00B03D5C"/>
    <w:rsid w:val="00B03D9F"/>
    <w:rsid w:val="00B03DCF"/>
    <w:rsid w:val="00B04FE0"/>
    <w:rsid w:val="00B06149"/>
    <w:rsid w:val="00B06C96"/>
    <w:rsid w:val="00B1006D"/>
    <w:rsid w:val="00B101CB"/>
    <w:rsid w:val="00B10E7F"/>
    <w:rsid w:val="00B110B9"/>
    <w:rsid w:val="00B12289"/>
    <w:rsid w:val="00B1290A"/>
    <w:rsid w:val="00B132DC"/>
    <w:rsid w:val="00B145F3"/>
    <w:rsid w:val="00B152EB"/>
    <w:rsid w:val="00B15FF9"/>
    <w:rsid w:val="00B16436"/>
    <w:rsid w:val="00B167A3"/>
    <w:rsid w:val="00B16E3B"/>
    <w:rsid w:val="00B1743A"/>
    <w:rsid w:val="00B17728"/>
    <w:rsid w:val="00B17EF0"/>
    <w:rsid w:val="00B202C8"/>
    <w:rsid w:val="00B20E0B"/>
    <w:rsid w:val="00B216A6"/>
    <w:rsid w:val="00B22243"/>
    <w:rsid w:val="00B22B17"/>
    <w:rsid w:val="00B2444F"/>
    <w:rsid w:val="00B24794"/>
    <w:rsid w:val="00B24ABE"/>
    <w:rsid w:val="00B24BEB"/>
    <w:rsid w:val="00B25D58"/>
    <w:rsid w:val="00B26122"/>
    <w:rsid w:val="00B26244"/>
    <w:rsid w:val="00B27749"/>
    <w:rsid w:val="00B32090"/>
    <w:rsid w:val="00B32F01"/>
    <w:rsid w:val="00B335F2"/>
    <w:rsid w:val="00B35796"/>
    <w:rsid w:val="00B4093E"/>
    <w:rsid w:val="00B40AD9"/>
    <w:rsid w:val="00B41339"/>
    <w:rsid w:val="00B41B2C"/>
    <w:rsid w:val="00B4293E"/>
    <w:rsid w:val="00B446E1"/>
    <w:rsid w:val="00B44D70"/>
    <w:rsid w:val="00B44E1C"/>
    <w:rsid w:val="00B47D82"/>
    <w:rsid w:val="00B47F7B"/>
    <w:rsid w:val="00B50E8B"/>
    <w:rsid w:val="00B51BB8"/>
    <w:rsid w:val="00B5322F"/>
    <w:rsid w:val="00B5429C"/>
    <w:rsid w:val="00B54CC2"/>
    <w:rsid w:val="00B54ED3"/>
    <w:rsid w:val="00B56783"/>
    <w:rsid w:val="00B56EE4"/>
    <w:rsid w:val="00B5787B"/>
    <w:rsid w:val="00B57BD4"/>
    <w:rsid w:val="00B636CA"/>
    <w:rsid w:val="00B64ABB"/>
    <w:rsid w:val="00B65040"/>
    <w:rsid w:val="00B658E0"/>
    <w:rsid w:val="00B679A6"/>
    <w:rsid w:val="00B67DE1"/>
    <w:rsid w:val="00B712D0"/>
    <w:rsid w:val="00B73C69"/>
    <w:rsid w:val="00B73CC3"/>
    <w:rsid w:val="00B7454B"/>
    <w:rsid w:val="00B745EC"/>
    <w:rsid w:val="00B74EFB"/>
    <w:rsid w:val="00B75E3D"/>
    <w:rsid w:val="00B76E83"/>
    <w:rsid w:val="00B7788F"/>
    <w:rsid w:val="00B80544"/>
    <w:rsid w:val="00B82F05"/>
    <w:rsid w:val="00B83614"/>
    <w:rsid w:val="00B87D7F"/>
    <w:rsid w:val="00B90209"/>
    <w:rsid w:val="00B9021C"/>
    <w:rsid w:val="00B905BE"/>
    <w:rsid w:val="00B90E67"/>
    <w:rsid w:val="00B91941"/>
    <w:rsid w:val="00B92002"/>
    <w:rsid w:val="00B93515"/>
    <w:rsid w:val="00B93AAC"/>
    <w:rsid w:val="00B94002"/>
    <w:rsid w:val="00B94390"/>
    <w:rsid w:val="00B95979"/>
    <w:rsid w:val="00B963B2"/>
    <w:rsid w:val="00B96831"/>
    <w:rsid w:val="00B975DB"/>
    <w:rsid w:val="00BA51CD"/>
    <w:rsid w:val="00BA6D2E"/>
    <w:rsid w:val="00BA7F55"/>
    <w:rsid w:val="00BB1C1F"/>
    <w:rsid w:val="00BB5FFF"/>
    <w:rsid w:val="00BB7320"/>
    <w:rsid w:val="00BB73AD"/>
    <w:rsid w:val="00BC0447"/>
    <w:rsid w:val="00BC13EF"/>
    <w:rsid w:val="00BC1D17"/>
    <w:rsid w:val="00BC2BA7"/>
    <w:rsid w:val="00BC3099"/>
    <w:rsid w:val="00BC546F"/>
    <w:rsid w:val="00BC6F4F"/>
    <w:rsid w:val="00BD08FA"/>
    <w:rsid w:val="00BD2592"/>
    <w:rsid w:val="00BD2CD1"/>
    <w:rsid w:val="00BD4FA0"/>
    <w:rsid w:val="00BD5A6D"/>
    <w:rsid w:val="00BD617F"/>
    <w:rsid w:val="00BD6B3B"/>
    <w:rsid w:val="00BE10BC"/>
    <w:rsid w:val="00BE2AF0"/>
    <w:rsid w:val="00BE41BB"/>
    <w:rsid w:val="00BE5333"/>
    <w:rsid w:val="00BF1F59"/>
    <w:rsid w:val="00BF217A"/>
    <w:rsid w:val="00BF2888"/>
    <w:rsid w:val="00BF2F27"/>
    <w:rsid w:val="00BF303A"/>
    <w:rsid w:val="00BF3498"/>
    <w:rsid w:val="00BF377B"/>
    <w:rsid w:val="00BF4286"/>
    <w:rsid w:val="00BF45C7"/>
    <w:rsid w:val="00BF5739"/>
    <w:rsid w:val="00BF6103"/>
    <w:rsid w:val="00BF66D9"/>
    <w:rsid w:val="00BF7CD8"/>
    <w:rsid w:val="00C004C1"/>
    <w:rsid w:val="00C03E15"/>
    <w:rsid w:val="00C04BEB"/>
    <w:rsid w:val="00C04E9B"/>
    <w:rsid w:val="00C07390"/>
    <w:rsid w:val="00C1486A"/>
    <w:rsid w:val="00C14C73"/>
    <w:rsid w:val="00C173B8"/>
    <w:rsid w:val="00C203DE"/>
    <w:rsid w:val="00C20566"/>
    <w:rsid w:val="00C207E3"/>
    <w:rsid w:val="00C21268"/>
    <w:rsid w:val="00C21CA1"/>
    <w:rsid w:val="00C21EDC"/>
    <w:rsid w:val="00C21F80"/>
    <w:rsid w:val="00C2264F"/>
    <w:rsid w:val="00C23462"/>
    <w:rsid w:val="00C24E77"/>
    <w:rsid w:val="00C27905"/>
    <w:rsid w:val="00C27FCD"/>
    <w:rsid w:val="00C3353D"/>
    <w:rsid w:val="00C338A1"/>
    <w:rsid w:val="00C33E57"/>
    <w:rsid w:val="00C3408C"/>
    <w:rsid w:val="00C347B5"/>
    <w:rsid w:val="00C3529E"/>
    <w:rsid w:val="00C35846"/>
    <w:rsid w:val="00C364BA"/>
    <w:rsid w:val="00C3711C"/>
    <w:rsid w:val="00C37D7C"/>
    <w:rsid w:val="00C402CC"/>
    <w:rsid w:val="00C43AFB"/>
    <w:rsid w:val="00C4417B"/>
    <w:rsid w:val="00C450E0"/>
    <w:rsid w:val="00C4532A"/>
    <w:rsid w:val="00C4587C"/>
    <w:rsid w:val="00C45BB9"/>
    <w:rsid w:val="00C465CB"/>
    <w:rsid w:val="00C500B9"/>
    <w:rsid w:val="00C5089B"/>
    <w:rsid w:val="00C50D6E"/>
    <w:rsid w:val="00C512F0"/>
    <w:rsid w:val="00C526CA"/>
    <w:rsid w:val="00C5382A"/>
    <w:rsid w:val="00C56706"/>
    <w:rsid w:val="00C6018C"/>
    <w:rsid w:val="00C604DE"/>
    <w:rsid w:val="00C60954"/>
    <w:rsid w:val="00C639F6"/>
    <w:rsid w:val="00C642F0"/>
    <w:rsid w:val="00C649C3"/>
    <w:rsid w:val="00C655D5"/>
    <w:rsid w:val="00C67193"/>
    <w:rsid w:val="00C70E69"/>
    <w:rsid w:val="00C71334"/>
    <w:rsid w:val="00C719D1"/>
    <w:rsid w:val="00C7201D"/>
    <w:rsid w:val="00C72FC9"/>
    <w:rsid w:val="00C7374B"/>
    <w:rsid w:val="00C73E75"/>
    <w:rsid w:val="00C754B7"/>
    <w:rsid w:val="00C75F05"/>
    <w:rsid w:val="00C768F1"/>
    <w:rsid w:val="00C76E00"/>
    <w:rsid w:val="00C77E13"/>
    <w:rsid w:val="00C80204"/>
    <w:rsid w:val="00C80814"/>
    <w:rsid w:val="00C80E12"/>
    <w:rsid w:val="00C80F9B"/>
    <w:rsid w:val="00C81A6B"/>
    <w:rsid w:val="00C825D3"/>
    <w:rsid w:val="00C835E2"/>
    <w:rsid w:val="00C844A2"/>
    <w:rsid w:val="00C87F9A"/>
    <w:rsid w:val="00C908AE"/>
    <w:rsid w:val="00C90DFD"/>
    <w:rsid w:val="00C927FE"/>
    <w:rsid w:val="00C93B2D"/>
    <w:rsid w:val="00C94549"/>
    <w:rsid w:val="00C94AA6"/>
    <w:rsid w:val="00C958D8"/>
    <w:rsid w:val="00CA02FB"/>
    <w:rsid w:val="00CA0C6A"/>
    <w:rsid w:val="00CA20E0"/>
    <w:rsid w:val="00CA2341"/>
    <w:rsid w:val="00CA237A"/>
    <w:rsid w:val="00CA3C4A"/>
    <w:rsid w:val="00CA4B5A"/>
    <w:rsid w:val="00CA4BDF"/>
    <w:rsid w:val="00CA5594"/>
    <w:rsid w:val="00CA586B"/>
    <w:rsid w:val="00CA7D1B"/>
    <w:rsid w:val="00CB0290"/>
    <w:rsid w:val="00CB12CA"/>
    <w:rsid w:val="00CB29FB"/>
    <w:rsid w:val="00CB32DB"/>
    <w:rsid w:val="00CB49D3"/>
    <w:rsid w:val="00CB564B"/>
    <w:rsid w:val="00CB654F"/>
    <w:rsid w:val="00CB73C3"/>
    <w:rsid w:val="00CC0590"/>
    <w:rsid w:val="00CC06BE"/>
    <w:rsid w:val="00CC1624"/>
    <w:rsid w:val="00CC168F"/>
    <w:rsid w:val="00CC1AB3"/>
    <w:rsid w:val="00CC1EC8"/>
    <w:rsid w:val="00CC2C6D"/>
    <w:rsid w:val="00CC3AA3"/>
    <w:rsid w:val="00CC4A24"/>
    <w:rsid w:val="00CC656A"/>
    <w:rsid w:val="00CD0567"/>
    <w:rsid w:val="00CD1DAF"/>
    <w:rsid w:val="00CD1E42"/>
    <w:rsid w:val="00CD1F22"/>
    <w:rsid w:val="00CD2FAF"/>
    <w:rsid w:val="00CD4C6F"/>
    <w:rsid w:val="00CD5A93"/>
    <w:rsid w:val="00CD5BB7"/>
    <w:rsid w:val="00CD60F0"/>
    <w:rsid w:val="00CD639D"/>
    <w:rsid w:val="00CD7266"/>
    <w:rsid w:val="00CD740D"/>
    <w:rsid w:val="00CE032B"/>
    <w:rsid w:val="00CE2E6D"/>
    <w:rsid w:val="00CE2FEF"/>
    <w:rsid w:val="00CE459A"/>
    <w:rsid w:val="00CE4B3E"/>
    <w:rsid w:val="00CE4F1B"/>
    <w:rsid w:val="00CE5A8B"/>
    <w:rsid w:val="00CE5F64"/>
    <w:rsid w:val="00CE64FB"/>
    <w:rsid w:val="00CE6BB6"/>
    <w:rsid w:val="00CE6D47"/>
    <w:rsid w:val="00CF0A30"/>
    <w:rsid w:val="00CF1878"/>
    <w:rsid w:val="00CF1A4A"/>
    <w:rsid w:val="00CF315A"/>
    <w:rsid w:val="00CF3826"/>
    <w:rsid w:val="00CF55BE"/>
    <w:rsid w:val="00CF71B1"/>
    <w:rsid w:val="00D007C8"/>
    <w:rsid w:val="00D0132A"/>
    <w:rsid w:val="00D01E5C"/>
    <w:rsid w:val="00D02234"/>
    <w:rsid w:val="00D0266A"/>
    <w:rsid w:val="00D026F2"/>
    <w:rsid w:val="00D032A8"/>
    <w:rsid w:val="00D04256"/>
    <w:rsid w:val="00D05712"/>
    <w:rsid w:val="00D05C82"/>
    <w:rsid w:val="00D06772"/>
    <w:rsid w:val="00D07D1E"/>
    <w:rsid w:val="00D10A02"/>
    <w:rsid w:val="00D11AEE"/>
    <w:rsid w:val="00D11F33"/>
    <w:rsid w:val="00D12C59"/>
    <w:rsid w:val="00D12F7C"/>
    <w:rsid w:val="00D1386E"/>
    <w:rsid w:val="00D13999"/>
    <w:rsid w:val="00D20C07"/>
    <w:rsid w:val="00D21FD5"/>
    <w:rsid w:val="00D25AA4"/>
    <w:rsid w:val="00D26410"/>
    <w:rsid w:val="00D266E6"/>
    <w:rsid w:val="00D26C8A"/>
    <w:rsid w:val="00D328C2"/>
    <w:rsid w:val="00D329A1"/>
    <w:rsid w:val="00D33DBB"/>
    <w:rsid w:val="00D34FCF"/>
    <w:rsid w:val="00D353FB"/>
    <w:rsid w:val="00D36660"/>
    <w:rsid w:val="00D42558"/>
    <w:rsid w:val="00D42879"/>
    <w:rsid w:val="00D42B11"/>
    <w:rsid w:val="00D43492"/>
    <w:rsid w:val="00D43769"/>
    <w:rsid w:val="00D46F7F"/>
    <w:rsid w:val="00D47160"/>
    <w:rsid w:val="00D4753B"/>
    <w:rsid w:val="00D479EA"/>
    <w:rsid w:val="00D51024"/>
    <w:rsid w:val="00D51374"/>
    <w:rsid w:val="00D5151D"/>
    <w:rsid w:val="00D52639"/>
    <w:rsid w:val="00D52A03"/>
    <w:rsid w:val="00D52A64"/>
    <w:rsid w:val="00D5792A"/>
    <w:rsid w:val="00D61F51"/>
    <w:rsid w:val="00D630F2"/>
    <w:rsid w:val="00D634C0"/>
    <w:rsid w:val="00D64275"/>
    <w:rsid w:val="00D64438"/>
    <w:rsid w:val="00D656E2"/>
    <w:rsid w:val="00D6589A"/>
    <w:rsid w:val="00D66356"/>
    <w:rsid w:val="00D66D4B"/>
    <w:rsid w:val="00D67EE2"/>
    <w:rsid w:val="00D71766"/>
    <w:rsid w:val="00D745B0"/>
    <w:rsid w:val="00D749D0"/>
    <w:rsid w:val="00D74BAA"/>
    <w:rsid w:val="00D76D06"/>
    <w:rsid w:val="00D80B41"/>
    <w:rsid w:val="00D83042"/>
    <w:rsid w:val="00D8324F"/>
    <w:rsid w:val="00D838B1"/>
    <w:rsid w:val="00D85421"/>
    <w:rsid w:val="00D878A3"/>
    <w:rsid w:val="00D87E1B"/>
    <w:rsid w:val="00D90B5E"/>
    <w:rsid w:val="00D919D3"/>
    <w:rsid w:val="00D91F48"/>
    <w:rsid w:val="00D920D4"/>
    <w:rsid w:val="00D9212C"/>
    <w:rsid w:val="00D9327E"/>
    <w:rsid w:val="00D935D3"/>
    <w:rsid w:val="00D94F0A"/>
    <w:rsid w:val="00D97064"/>
    <w:rsid w:val="00DA072B"/>
    <w:rsid w:val="00DA16EC"/>
    <w:rsid w:val="00DA1CC1"/>
    <w:rsid w:val="00DA2A0C"/>
    <w:rsid w:val="00DA32C8"/>
    <w:rsid w:val="00DA3B09"/>
    <w:rsid w:val="00DA5911"/>
    <w:rsid w:val="00DA6C9B"/>
    <w:rsid w:val="00DB0084"/>
    <w:rsid w:val="00DB097F"/>
    <w:rsid w:val="00DB0B2C"/>
    <w:rsid w:val="00DB1AA5"/>
    <w:rsid w:val="00DB1F4E"/>
    <w:rsid w:val="00DB2AA2"/>
    <w:rsid w:val="00DB4B14"/>
    <w:rsid w:val="00DB58B0"/>
    <w:rsid w:val="00DB5BD8"/>
    <w:rsid w:val="00DB5BE4"/>
    <w:rsid w:val="00DB6CE3"/>
    <w:rsid w:val="00DB70F8"/>
    <w:rsid w:val="00DC1138"/>
    <w:rsid w:val="00DC33F7"/>
    <w:rsid w:val="00DC4EA8"/>
    <w:rsid w:val="00DC52B0"/>
    <w:rsid w:val="00DD0312"/>
    <w:rsid w:val="00DD1F33"/>
    <w:rsid w:val="00DD3362"/>
    <w:rsid w:val="00DD3C93"/>
    <w:rsid w:val="00DD4C1B"/>
    <w:rsid w:val="00DD4C3D"/>
    <w:rsid w:val="00DE005F"/>
    <w:rsid w:val="00DE1BB1"/>
    <w:rsid w:val="00DE200C"/>
    <w:rsid w:val="00DE3B20"/>
    <w:rsid w:val="00DE5022"/>
    <w:rsid w:val="00DF2F77"/>
    <w:rsid w:val="00DF638F"/>
    <w:rsid w:val="00DF6CB3"/>
    <w:rsid w:val="00DF7096"/>
    <w:rsid w:val="00DF7180"/>
    <w:rsid w:val="00DF7539"/>
    <w:rsid w:val="00DF7C36"/>
    <w:rsid w:val="00E01522"/>
    <w:rsid w:val="00E02070"/>
    <w:rsid w:val="00E036FB"/>
    <w:rsid w:val="00E04D84"/>
    <w:rsid w:val="00E0535B"/>
    <w:rsid w:val="00E11C2E"/>
    <w:rsid w:val="00E136EF"/>
    <w:rsid w:val="00E156A3"/>
    <w:rsid w:val="00E16943"/>
    <w:rsid w:val="00E16A5D"/>
    <w:rsid w:val="00E16BF2"/>
    <w:rsid w:val="00E213D5"/>
    <w:rsid w:val="00E224DA"/>
    <w:rsid w:val="00E22B94"/>
    <w:rsid w:val="00E23CCE"/>
    <w:rsid w:val="00E245C8"/>
    <w:rsid w:val="00E25B60"/>
    <w:rsid w:val="00E2632B"/>
    <w:rsid w:val="00E2642D"/>
    <w:rsid w:val="00E27002"/>
    <w:rsid w:val="00E27CA4"/>
    <w:rsid w:val="00E27DBC"/>
    <w:rsid w:val="00E3005F"/>
    <w:rsid w:val="00E320F4"/>
    <w:rsid w:val="00E333F0"/>
    <w:rsid w:val="00E33A34"/>
    <w:rsid w:val="00E35D63"/>
    <w:rsid w:val="00E41511"/>
    <w:rsid w:val="00E430D8"/>
    <w:rsid w:val="00E441B4"/>
    <w:rsid w:val="00E44252"/>
    <w:rsid w:val="00E45EAA"/>
    <w:rsid w:val="00E472F7"/>
    <w:rsid w:val="00E47865"/>
    <w:rsid w:val="00E478BF"/>
    <w:rsid w:val="00E50EA2"/>
    <w:rsid w:val="00E51620"/>
    <w:rsid w:val="00E51C04"/>
    <w:rsid w:val="00E52A7F"/>
    <w:rsid w:val="00E52C1A"/>
    <w:rsid w:val="00E54124"/>
    <w:rsid w:val="00E5443C"/>
    <w:rsid w:val="00E56118"/>
    <w:rsid w:val="00E56537"/>
    <w:rsid w:val="00E56D6C"/>
    <w:rsid w:val="00E56EAB"/>
    <w:rsid w:val="00E611AF"/>
    <w:rsid w:val="00E631EB"/>
    <w:rsid w:val="00E63E2D"/>
    <w:rsid w:val="00E65978"/>
    <w:rsid w:val="00E66D94"/>
    <w:rsid w:val="00E711D1"/>
    <w:rsid w:val="00E74292"/>
    <w:rsid w:val="00E7440C"/>
    <w:rsid w:val="00E7458D"/>
    <w:rsid w:val="00E74622"/>
    <w:rsid w:val="00E75613"/>
    <w:rsid w:val="00E80221"/>
    <w:rsid w:val="00E80C0F"/>
    <w:rsid w:val="00E83240"/>
    <w:rsid w:val="00E866CF"/>
    <w:rsid w:val="00E901F7"/>
    <w:rsid w:val="00E904D4"/>
    <w:rsid w:val="00E9124B"/>
    <w:rsid w:val="00E919E9"/>
    <w:rsid w:val="00E92612"/>
    <w:rsid w:val="00E92B71"/>
    <w:rsid w:val="00E9363E"/>
    <w:rsid w:val="00E93D8F"/>
    <w:rsid w:val="00E95642"/>
    <w:rsid w:val="00E96440"/>
    <w:rsid w:val="00EA0465"/>
    <w:rsid w:val="00EA14A8"/>
    <w:rsid w:val="00EA17F3"/>
    <w:rsid w:val="00EA314F"/>
    <w:rsid w:val="00EA4BE6"/>
    <w:rsid w:val="00EA4EEA"/>
    <w:rsid w:val="00EA500A"/>
    <w:rsid w:val="00EA572E"/>
    <w:rsid w:val="00EA6AF6"/>
    <w:rsid w:val="00EA7046"/>
    <w:rsid w:val="00EA73D4"/>
    <w:rsid w:val="00EA78D8"/>
    <w:rsid w:val="00EA7F86"/>
    <w:rsid w:val="00EB1115"/>
    <w:rsid w:val="00EB2E03"/>
    <w:rsid w:val="00EB302C"/>
    <w:rsid w:val="00EB3A5F"/>
    <w:rsid w:val="00EB4BD6"/>
    <w:rsid w:val="00EB5005"/>
    <w:rsid w:val="00EB516C"/>
    <w:rsid w:val="00EB56E1"/>
    <w:rsid w:val="00EB59CD"/>
    <w:rsid w:val="00EB6AA6"/>
    <w:rsid w:val="00EC0E08"/>
    <w:rsid w:val="00EC113F"/>
    <w:rsid w:val="00EC1E24"/>
    <w:rsid w:val="00EC2061"/>
    <w:rsid w:val="00EC23CC"/>
    <w:rsid w:val="00EC4F6B"/>
    <w:rsid w:val="00EC588D"/>
    <w:rsid w:val="00EC5AF9"/>
    <w:rsid w:val="00ED0743"/>
    <w:rsid w:val="00ED16D1"/>
    <w:rsid w:val="00ED2169"/>
    <w:rsid w:val="00ED3692"/>
    <w:rsid w:val="00ED42AF"/>
    <w:rsid w:val="00ED4B8D"/>
    <w:rsid w:val="00ED521F"/>
    <w:rsid w:val="00ED6AAB"/>
    <w:rsid w:val="00ED6C83"/>
    <w:rsid w:val="00EE074E"/>
    <w:rsid w:val="00EE0BFA"/>
    <w:rsid w:val="00EE3777"/>
    <w:rsid w:val="00EE3ACD"/>
    <w:rsid w:val="00EE643B"/>
    <w:rsid w:val="00EE69CF"/>
    <w:rsid w:val="00EF0486"/>
    <w:rsid w:val="00EF27AC"/>
    <w:rsid w:val="00EF28C1"/>
    <w:rsid w:val="00EF31AE"/>
    <w:rsid w:val="00EF4EB2"/>
    <w:rsid w:val="00EF5DC8"/>
    <w:rsid w:val="00EF5FAD"/>
    <w:rsid w:val="00EF6294"/>
    <w:rsid w:val="00EF7634"/>
    <w:rsid w:val="00F0043B"/>
    <w:rsid w:val="00F035F4"/>
    <w:rsid w:val="00F06EC4"/>
    <w:rsid w:val="00F07AA7"/>
    <w:rsid w:val="00F07DA3"/>
    <w:rsid w:val="00F10B76"/>
    <w:rsid w:val="00F12EEA"/>
    <w:rsid w:val="00F13040"/>
    <w:rsid w:val="00F15111"/>
    <w:rsid w:val="00F2033D"/>
    <w:rsid w:val="00F20FF6"/>
    <w:rsid w:val="00F23202"/>
    <w:rsid w:val="00F25089"/>
    <w:rsid w:val="00F25540"/>
    <w:rsid w:val="00F26415"/>
    <w:rsid w:val="00F266C0"/>
    <w:rsid w:val="00F268E3"/>
    <w:rsid w:val="00F271CF"/>
    <w:rsid w:val="00F30500"/>
    <w:rsid w:val="00F31B07"/>
    <w:rsid w:val="00F333CE"/>
    <w:rsid w:val="00F34B89"/>
    <w:rsid w:val="00F36521"/>
    <w:rsid w:val="00F40708"/>
    <w:rsid w:val="00F423ED"/>
    <w:rsid w:val="00F43939"/>
    <w:rsid w:val="00F4439B"/>
    <w:rsid w:val="00F4471D"/>
    <w:rsid w:val="00F46F3E"/>
    <w:rsid w:val="00F5060F"/>
    <w:rsid w:val="00F50BF3"/>
    <w:rsid w:val="00F530B6"/>
    <w:rsid w:val="00F53398"/>
    <w:rsid w:val="00F55ED5"/>
    <w:rsid w:val="00F57303"/>
    <w:rsid w:val="00F60026"/>
    <w:rsid w:val="00F600FE"/>
    <w:rsid w:val="00F60958"/>
    <w:rsid w:val="00F61FD8"/>
    <w:rsid w:val="00F627F0"/>
    <w:rsid w:val="00F62A52"/>
    <w:rsid w:val="00F62E0A"/>
    <w:rsid w:val="00F63D49"/>
    <w:rsid w:val="00F65919"/>
    <w:rsid w:val="00F700B5"/>
    <w:rsid w:val="00F70A0F"/>
    <w:rsid w:val="00F72347"/>
    <w:rsid w:val="00F72A55"/>
    <w:rsid w:val="00F74C1A"/>
    <w:rsid w:val="00F7557E"/>
    <w:rsid w:val="00F75699"/>
    <w:rsid w:val="00F7721A"/>
    <w:rsid w:val="00F80038"/>
    <w:rsid w:val="00F8394B"/>
    <w:rsid w:val="00F84F1C"/>
    <w:rsid w:val="00F86A2C"/>
    <w:rsid w:val="00F91CF6"/>
    <w:rsid w:val="00F93A9D"/>
    <w:rsid w:val="00F94446"/>
    <w:rsid w:val="00F97D98"/>
    <w:rsid w:val="00FA0C1D"/>
    <w:rsid w:val="00FA2368"/>
    <w:rsid w:val="00FA23DE"/>
    <w:rsid w:val="00FA2551"/>
    <w:rsid w:val="00FA458C"/>
    <w:rsid w:val="00FA56E3"/>
    <w:rsid w:val="00FA5BEC"/>
    <w:rsid w:val="00FA6F51"/>
    <w:rsid w:val="00FA754C"/>
    <w:rsid w:val="00FB097A"/>
    <w:rsid w:val="00FB250C"/>
    <w:rsid w:val="00FB3A3B"/>
    <w:rsid w:val="00FB474C"/>
    <w:rsid w:val="00FB583A"/>
    <w:rsid w:val="00FB6CED"/>
    <w:rsid w:val="00FB7B41"/>
    <w:rsid w:val="00FC1F86"/>
    <w:rsid w:val="00FC2ED0"/>
    <w:rsid w:val="00FC4DD9"/>
    <w:rsid w:val="00FC5F58"/>
    <w:rsid w:val="00FC6435"/>
    <w:rsid w:val="00FC6849"/>
    <w:rsid w:val="00FC739F"/>
    <w:rsid w:val="00FC7810"/>
    <w:rsid w:val="00FD605D"/>
    <w:rsid w:val="00FD6D3E"/>
    <w:rsid w:val="00FD7A9E"/>
    <w:rsid w:val="00FD7D05"/>
    <w:rsid w:val="00FE084B"/>
    <w:rsid w:val="00FE0E79"/>
    <w:rsid w:val="00FE0ED2"/>
    <w:rsid w:val="00FE1421"/>
    <w:rsid w:val="00FE1AEE"/>
    <w:rsid w:val="00FE2959"/>
    <w:rsid w:val="00FE2CEB"/>
    <w:rsid w:val="00FE2D7B"/>
    <w:rsid w:val="00FE400D"/>
    <w:rsid w:val="00FE42D7"/>
    <w:rsid w:val="00FE5A00"/>
    <w:rsid w:val="00FF07F7"/>
    <w:rsid w:val="00FF1029"/>
    <w:rsid w:val="00FF2AFE"/>
    <w:rsid w:val="00FF39EA"/>
    <w:rsid w:val="00FF4248"/>
    <w:rsid w:val="00FF4B6E"/>
    <w:rsid w:val="00FF4BC4"/>
    <w:rsid w:val="00FF5678"/>
    <w:rsid w:val="00FF5ADA"/>
    <w:rsid w:val="00FF63C3"/>
    <w:rsid w:val="00FF6EBB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9E3B6"/>
  <w15:docId w15:val="{420DEB05-A2AB-47AD-8663-18D4522B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97F"/>
  </w:style>
  <w:style w:type="paragraph" w:styleId="Nagwek1">
    <w:name w:val="heading 1"/>
    <w:basedOn w:val="Normalny"/>
    <w:next w:val="Normalny"/>
    <w:link w:val="Nagwek1Znak"/>
    <w:qFormat/>
    <w:rsid w:val="009F56DC"/>
    <w:pPr>
      <w:keepNext/>
      <w:numPr>
        <w:numId w:val="4"/>
      </w:numPr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6DC"/>
    <w:pPr>
      <w:keepNext/>
      <w:numPr>
        <w:ilvl w:val="1"/>
        <w:numId w:val="4"/>
      </w:numPr>
      <w:spacing w:before="240" w:after="60" w:line="240" w:lineRule="auto"/>
      <w:jc w:val="right"/>
      <w:outlineLvl w:val="1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6DC"/>
    <w:pPr>
      <w:keepNext/>
      <w:numPr>
        <w:ilvl w:val="2"/>
        <w:numId w:val="4"/>
      </w:numPr>
      <w:spacing w:before="240" w:after="60" w:line="240" w:lineRule="auto"/>
      <w:jc w:val="center"/>
      <w:outlineLvl w:val="2"/>
    </w:pPr>
    <w:rPr>
      <w:rFonts w:ascii="Arial" w:eastAsia="Times New Roman" w:hAnsi="Arial" w:cs="Times New Roman"/>
      <w:b/>
      <w:bCs/>
      <w:sz w:val="20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B90209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F56DC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90209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0209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90209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90209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F56DC"/>
    <w:rPr>
      <w:rFonts w:ascii="Arial" w:eastAsia="Times New Roman" w:hAnsi="Arial" w:cs="Times New Roman"/>
      <w:b/>
      <w:bCs/>
      <w:kern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F56DC"/>
    <w:rPr>
      <w:rFonts w:ascii="Arial" w:eastAsia="Times New Roman" w:hAnsi="Arial" w:cs="Times New Roman"/>
      <w:b/>
      <w:bCs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F56DC"/>
    <w:rPr>
      <w:rFonts w:ascii="Arial" w:eastAsia="Times New Roman" w:hAnsi="Arial" w:cs="Times New Roman"/>
      <w:b/>
      <w:bCs/>
      <w:sz w:val="20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9F56D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F56DC"/>
  </w:style>
  <w:style w:type="character" w:styleId="Hipercze">
    <w:name w:val="Hyperlink"/>
    <w:uiPriority w:val="99"/>
    <w:unhideWhenUsed/>
    <w:rsid w:val="009F56DC"/>
    <w:rPr>
      <w:color w:val="61674D"/>
      <w:u w:val="single"/>
    </w:rPr>
  </w:style>
  <w:style w:type="character" w:styleId="UyteHipercze">
    <w:name w:val="FollowedHyperlink"/>
    <w:semiHidden/>
    <w:unhideWhenUsed/>
    <w:rsid w:val="009F56DC"/>
    <w:rPr>
      <w:color w:val="954F72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F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F56DC"/>
    <w:rPr>
      <w:rFonts w:ascii="Courier New" w:eastAsia="Times New Roman" w:hAnsi="Courier New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F56D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56D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56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56D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56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56DC"/>
    <w:pPr>
      <w:tabs>
        <w:tab w:val="center" w:pos="4536"/>
        <w:tab w:val="right" w:pos="9072"/>
      </w:tabs>
      <w:spacing w:after="60" w:line="240" w:lineRule="auto"/>
      <w:jc w:val="center"/>
    </w:pPr>
    <w:rPr>
      <w:rFonts w:ascii="Times New Roman" w:eastAsia="Times New Roman" w:hAnsi="Times New Roman" w:cs="Times New Roman"/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F56DC"/>
    <w:rPr>
      <w:rFonts w:ascii="Times New Roman" w:eastAsia="Times New Roman" w:hAnsi="Times New Roman" w:cs="Times New Roman"/>
      <w:i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F56DC"/>
    <w:pPr>
      <w:tabs>
        <w:tab w:val="center" w:pos="4536"/>
        <w:tab w:val="right" w:pos="9072"/>
      </w:tabs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F56DC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Lista">
    <w:name w:val="List"/>
    <w:basedOn w:val="Normalny"/>
    <w:unhideWhenUsed/>
    <w:rsid w:val="009F56DC"/>
    <w:pPr>
      <w:spacing w:after="60" w:line="240" w:lineRule="auto"/>
      <w:ind w:left="283" w:hanging="283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9F56D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9F56DC"/>
    <w:pPr>
      <w:numPr>
        <w:numId w:val="1"/>
      </w:numPr>
      <w:spacing w:after="60" w:line="240" w:lineRule="auto"/>
      <w:contextualSpacing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Listapunktowana3">
    <w:name w:val="List Bullet 3"/>
    <w:basedOn w:val="Normalny"/>
    <w:autoRedefine/>
    <w:uiPriority w:val="99"/>
    <w:semiHidden/>
    <w:unhideWhenUsed/>
    <w:rsid w:val="009F56DC"/>
    <w:pPr>
      <w:numPr>
        <w:numId w:val="2"/>
      </w:numPr>
      <w:spacing w:after="0" w:line="240" w:lineRule="auto"/>
      <w:jc w:val="both"/>
    </w:pPr>
    <w:rPr>
      <w:rFonts w:ascii="Century Gothic" w:eastAsia="Times New Roman" w:hAnsi="Century Gothic" w:cs="Times New Roman"/>
      <w:sz w:val="18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9F56DC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i/>
      <w:smallCaps/>
      <w:kern w:val="28"/>
      <w:sz w:val="24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9F56DC"/>
    <w:rPr>
      <w:rFonts w:ascii="Arial" w:eastAsia="Times New Roman" w:hAnsi="Arial" w:cs="Times New Roman"/>
      <w:b/>
      <w:bCs/>
      <w:i/>
      <w:smallCaps/>
      <w:kern w:val="28"/>
      <w:sz w:val="24"/>
      <w:szCs w:val="28"/>
    </w:rPr>
  </w:style>
  <w:style w:type="paragraph" w:styleId="Tekstpodstawowy">
    <w:name w:val="Body Text"/>
    <w:basedOn w:val="Normalny"/>
    <w:link w:val="TekstpodstawowyZnak"/>
    <w:unhideWhenUsed/>
    <w:rsid w:val="009F56DC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56DC"/>
    <w:rPr>
      <w:rFonts w:ascii="Times New Roman" w:eastAsia="Times New Roman" w:hAnsi="Times New Roman" w:cs="Times New Roman"/>
      <w:sz w:val="20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F56DC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F56DC"/>
    <w:rPr>
      <w:rFonts w:ascii="Times New Roman" w:eastAsia="Times New Roman" w:hAnsi="Times New Roman" w:cs="Times New Roman"/>
      <w:sz w:val="20"/>
      <w:szCs w:val="24"/>
    </w:rPr>
  </w:style>
  <w:style w:type="paragraph" w:styleId="Lista-kontynuacja">
    <w:name w:val="List Continue"/>
    <w:basedOn w:val="Normalny"/>
    <w:uiPriority w:val="99"/>
    <w:semiHidden/>
    <w:unhideWhenUsed/>
    <w:rsid w:val="009F56DC"/>
    <w:pPr>
      <w:spacing w:after="120" w:line="240" w:lineRule="auto"/>
      <w:ind w:left="283"/>
      <w:contextualSpacing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Lista-kontynuacja2">
    <w:name w:val="List Continue 2"/>
    <w:basedOn w:val="Normalny"/>
    <w:uiPriority w:val="99"/>
    <w:semiHidden/>
    <w:unhideWhenUsed/>
    <w:rsid w:val="009F56DC"/>
    <w:pPr>
      <w:spacing w:after="120" w:line="240" w:lineRule="auto"/>
      <w:ind w:left="566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F56DC"/>
    <w:pPr>
      <w:spacing w:after="120" w:line="48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F56DC"/>
    <w:rPr>
      <w:rFonts w:ascii="Times New Roman" w:eastAsia="Times New Roman" w:hAnsi="Times New Roman" w:cs="Times New Roman"/>
      <w:sz w:val="20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F56D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F56D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9F56DC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9F56DC"/>
    <w:rPr>
      <w:rFonts w:ascii="Calibri" w:eastAsia="Calibri" w:hAnsi="Calibri" w:cs="Times New Roman"/>
      <w:szCs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56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56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56DC"/>
    <w:pPr>
      <w:spacing w:after="6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6DC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9F56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F56DC"/>
    <w:rPr>
      <w:rFonts w:ascii="Lucida Sans Unicode" w:eastAsia="Lucida Sans Unicode" w:hAnsi="Lucida Sans Unicode" w:cs="Lucida Sans Unicode"/>
      <w:kern w:val="2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F56DC"/>
    <w:pPr>
      <w:widowControl w:val="0"/>
      <w:suppressAutoHyphens/>
      <w:spacing w:after="0" w:line="240" w:lineRule="auto"/>
      <w:ind w:left="708"/>
    </w:pPr>
    <w:rPr>
      <w:rFonts w:ascii="Lucida Sans Unicode" w:eastAsia="Lucida Sans Unicode" w:hAnsi="Lucida Sans Unicode" w:cs="Lucida Sans Unicode"/>
      <w:kern w:val="2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6DC"/>
    <w:pPr>
      <w:pBdr>
        <w:bottom w:val="single" w:sz="4" w:space="4" w:color="4F81BD"/>
      </w:pBdr>
      <w:spacing w:before="200" w:after="280" w:line="240" w:lineRule="auto"/>
      <w:ind w:left="936" w:right="936"/>
      <w:jc w:val="both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6DC"/>
    <w:rPr>
      <w:rFonts w:ascii="Times New Roman" w:eastAsia="Times New Roman" w:hAnsi="Times New Roman" w:cs="Times New Roman"/>
      <w:b/>
      <w:bCs/>
      <w:i/>
      <w:iCs/>
      <w:color w:val="4F81BD"/>
      <w:sz w:val="20"/>
      <w:szCs w:val="24"/>
    </w:rPr>
  </w:style>
  <w:style w:type="paragraph" w:customStyle="1" w:styleId="Zawartotabeli">
    <w:name w:val="Zawartość tabeli"/>
    <w:basedOn w:val="Normalny"/>
    <w:uiPriority w:val="99"/>
    <w:rsid w:val="009F56D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ZnakZnakZnakZnak">
    <w:name w:val="Znak Znak Znak Znak"/>
    <w:basedOn w:val="Normalny"/>
    <w:uiPriority w:val="99"/>
    <w:rsid w:val="009F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9F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uiPriority w:val="99"/>
    <w:rsid w:val="009F56D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9F56DC"/>
    <w:pPr>
      <w:suppressAutoHyphens/>
      <w:spacing w:after="120" w:line="480" w:lineRule="auto"/>
      <w:jc w:val="both"/>
    </w:pPr>
    <w:rPr>
      <w:rFonts w:ascii="Century Gothic" w:eastAsia="Times New Roman" w:hAnsi="Century Gothic" w:cs="Times New Roman"/>
      <w:sz w:val="18"/>
      <w:szCs w:val="24"/>
      <w:lang w:eastAsia="ar-SA"/>
    </w:rPr>
  </w:style>
  <w:style w:type="paragraph" w:customStyle="1" w:styleId="bold">
    <w:name w:val="bold"/>
    <w:basedOn w:val="Normalny"/>
    <w:uiPriority w:val="99"/>
    <w:rsid w:val="009F5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Arial">
    <w:name w:val="Akapit z listą + Arial"/>
    <w:basedOn w:val="Akapitzlist"/>
    <w:uiPriority w:val="99"/>
    <w:rsid w:val="009F56DC"/>
    <w:pPr>
      <w:widowControl/>
      <w:suppressAutoHyphens w:val="0"/>
      <w:spacing w:after="200" w:line="276" w:lineRule="auto"/>
      <w:ind w:left="720"/>
      <w:contextualSpacing/>
    </w:pPr>
    <w:rPr>
      <w:rFonts w:ascii="Arial" w:eastAsia="Calibri" w:hAnsi="Arial" w:cs="Arial"/>
      <w:kern w:val="0"/>
      <w:sz w:val="22"/>
      <w:szCs w:val="22"/>
    </w:rPr>
  </w:style>
  <w:style w:type="character" w:customStyle="1" w:styleId="DefaultZnak">
    <w:name w:val="Default Znak"/>
    <w:link w:val="Default"/>
    <w:locked/>
    <w:rsid w:val="009F56DC"/>
    <w:rPr>
      <w:rFonts w:ascii="Calibri" w:eastAsia="Calibri" w:hAnsi="Calibri"/>
      <w:color w:val="000000"/>
      <w:sz w:val="24"/>
      <w:szCs w:val="24"/>
    </w:rPr>
  </w:style>
  <w:style w:type="paragraph" w:customStyle="1" w:styleId="Default">
    <w:name w:val="Default"/>
    <w:link w:val="DefaultZnak"/>
    <w:rsid w:val="009F56DC"/>
    <w:pPr>
      <w:autoSpaceDE w:val="0"/>
      <w:autoSpaceDN w:val="0"/>
      <w:adjustRightInd w:val="0"/>
      <w:spacing w:after="0" w:line="240" w:lineRule="auto"/>
    </w:pPr>
    <w:rPr>
      <w:rFonts w:ascii="Calibri" w:eastAsia="Calibri" w:hAnsi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F56DC"/>
    <w:pPr>
      <w:widowControl w:val="0"/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styleId="Odwoaniedokomentarza">
    <w:name w:val="annotation reference"/>
    <w:semiHidden/>
    <w:unhideWhenUsed/>
    <w:rsid w:val="009F56DC"/>
    <w:rPr>
      <w:sz w:val="16"/>
      <w:szCs w:val="16"/>
    </w:rPr>
  </w:style>
  <w:style w:type="character" w:styleId="Odwoaniedelikatne">
    <w:name w:val="Subtle Reference"/>
    <w:uiPriority w:val="31"/>
    <w:qFormat/>
    <w:rsid w:val="009F56DC"/>
    <w:rPr>
      <w:smallCaps/>
      <w:color w:val="C0504D"/>
      <w:u w:val="single"/>
    </w:rPr>
  </w:style>
  <w:style w:type="character" w:customStyle="1" w:styleId="text">
    <w:name w:val="text"/>
    <w:rsid w:val="009F56DC"/>
  </w:style>
  <w:style w:type="character" w:customStyle="1" w:styleId="anal-post-content">
    <w:name w:val="anal-post-content"/>
    <w:rsid w:val="009F56DC"/>
  </w:style>
  <w:style w:type="table" w:styleId="Tabela-Siatka">
    <w:name w:val="Table Grid"/>
    <w:basedOn w:val="Standardowy"/>
    <w:uiPriority w:val="59"/>
    <w:rsid w:val="009F56D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uiPriority w:val="59"/>
    <w:rsid w:val="009F56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Numerowanie">
    <w:name w:val="Styl Numerowanie"/>
    <w:rsid w:val="009F56DC"/>
    <w:pPr>
      <w:numPr>
        <w:numId w:val="3"/>
      </w:numPr>
    </w:pPr>
  </w:style>
  <w:style w:type="table" w:customStyle="1" w:styleId="Tabela-Siatka17">
    <w:name w:val="Tabela - Siatka17"/>
    <w:basedOn w:val="Standardowy"/>
    <w:next w:val="Tabela-Siatka"/>
    <w:uiPriority w:val="59"/>
    <w:rsid w:val="00DB1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59"/>
    <w:rsid w:val="00FA2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0F7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59"/>
    <w:rsid w:val="00AB5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80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B90209"/>
    <w:rPr>
      <w:rFonts w:asciiTheme="majorHAnsi" w:eastAsiaTheme="majorEastAsia" w:hAnsiTheme="majorHAnsi" w:cstheme="majorBidi"/>
      <w:b/>
      <w:bCs/>
      <w:i/>
      <w:iCs/>
      <w:color w:val="000000" w:themeColor="tex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90209"/>
    <w:rPr>
      <w:rFonts w:asciiTheme="majorHAnsi" w:eastAsiaTheme="majorEastAsia" w:hAnsiTheme="majorHAnsi" w:cstheme="majorBidi"/>
      <w:i/>
      <w:iCs/>
      <w:color w:val="323E4F" w:themeColor="text2" w:themeShade="B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B90209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B9020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B902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781D08"/>
    <w:rPr>
      <w:i/>
      <w:iCs/>
    </w:rPr>
  </w:style>
  <w:style w:type="paragraph" w:customStyle="1" w:styleId="pkt">
    <w:name w:val="pkt"/>
    <w:basedOn w:val="Normalny"/>
    <w:rsid w:val="00EF5FAD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16F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106A1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EA7046"/>
  </w:style>
  <w:style w:type="paragraph" w:customStyle="1" w:styleId="Lista21">
    <w:name w:val="Lista 21"/>
    <w:basedOn w:val="Normalny"/>
    <w:rsid w:val="002E6E18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655D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6D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6D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6D3E"/>
    <w:rPr>
      <w:vertAlign w:val="superscript"/>
    </w:rPr>
  </w:style>
  <w:style w:type="paragraph" w:customStyle="1" w:styleId="Standard">
    <w:name w:val="Standard"/>
    <w:rsid w:val="00083BDA"/>
    <w:pPr>
      <w:suppressAutoHyphens/>
      <w:autoSpaceDN w:val="0"/>
      <w:spacing w:line="240" w:lineRule="auto"/>
    </w:pPr>
    <w:rPr>
      <w:rFonts w:ascii="Calibri" w:eastAsia="Calibri" w:hAnsi="Calibri" w:cs="Tahoma"/>
    </w:rPr>
  </w:style>
  <w:style w:type="character" w:customStyle="1" w:styleId="technical-specificationsspecification-value">
    <w:name w:val="technical-specifications__specification-value"/>
    <w:basedOn w:val="Domylnaczcionkaakapitu"/>
    <w:rsid w:val="00B73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5A1A3-913D-41D0-BCBF-04CCBF38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8464</TotalTime>
  <Pages>3</Pages>
  <Words>722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pb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26 Zał. Nr 5 - Klauzula informacyjna</dc:title>
  <dc:subject/>
  <dc:creator>Zamowienia8</dc:creator>
  <cp:keywords/>
  <dc:description/>
  <cp:lastModifiedBy>Marek Krawców</cp:lastModifiedBy>
  <cp:revision>732</cp:revision>
  <cp:lastPrinted>2026-02-09T13:42:00Z</cp:lastPrinted>
  <dcterms:created xsi:type="dcterms:W3CDTF">2020-09-24T10:20:00Z</dcterms:created>
  <dcterms:modified xsi:type="dcterms:W3CDTF">2026-04-22T08:34:00Z</dcterms:modified>
</cp:coreProperties>
</file>